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48EA6B" w14:textId="452C7743" w:rsidR="003D1638" w:rsidRPr="003D1638" w:rsidRDefault="006F3B7B" w:rsidP="003D1638">
      <w:pPr>
        <w:spacing w:line="276" w:lineRule="auto"/>
        <w:rPr>
          <w:rFonts w:ascii="Calibri" w:hAnsi="Calibri"/>
          <w:b/>
          <w:bCs/>
        </w:rPr>
      </w:pPr>
      <w:r>
        <w:rPr>
          <w:rFonts w:ascii="Calibri" w:hAnsi="Calibri"/>
          <w:b/>
          <w:bCs/>
        </w:rPr>
        <w:t>More Courage</w:t>
      </w:r>
    </w:p>
    <w:p w14:paraId="5955C1CB" w14:textId="18677244" w:rsidR="003D1638" w:rsidRPr="003D1638" w:rsidRDefault="006F3B7B" w:rsidP="003D1638">
      <w:pPr>
        <w:spacing w:line="276" w:lineRule="auto"/>
        <w:rPr>
          <w:rFonts w:ascii="Calibri" w:hAnsi="Calibri"/>
          <w:b/>
          <w:bCs/>
        </w:rPr>
      </w:pPr>
      <w:r>
        <w:rPr>
          <w:rFonts w:ascii="Calibri" w:hAnsi="Calibri"/>
          <w:b/>
          <w:bCs/>
        </w:rPr>
        <w:t>Daniel 6:1-28</w:t>
      </w:r>
    </w:p>
    <w:p w14:paraId="49F8680E" w14:textId="77777777" w:rsidR="003D1638" w:rsidRPr="003D1638" w:rsidRDefault="003D1638" w:rsidP="003D1638">
      <w:pPr>
        <w:spacing w:line="276" w:lineRule="auto"/>
        <w:rPr>
          <w:rFonts w:ascii="Calibri" w:hAnsi="Calibri"/>
          <w:b/>
          <w:bCs/>
        </w:rPr>
      </w:pPr>
      <w:r w:rsidRPr="003D1638">
        <w:rPr>
          <w:rFonts w:ascii="Calibri" w:hAnsi="Calibri"/>
          <w:b/>
          <w:bCs/>
        </w:rPr>
        <w:t>Pastor Ryan Heller</w:t>
      </w:r>
    </w:p>
    <w:p w14:paraId="59BCBCB9" w14:textId="77777777" w:rsidR="003D1638" w:rsidRPr="003D1638" w:rsidRDefault="003D1638" w:rsidP="003D1638">
      <w:pPr>
        <w:spacing w:line="276" w:lineRule="auto"/>
        <w:rPr>
          <w:rFonts w:ascii="Calibri" w:hAnsi="Calibri"/>
          <w:b/>
          <w:bCs/>
        </w:rPr>
      </w:pPr>
    </w:p>
    <w:p w14:paraId="70E656CE" w14:textId="0C047C99" w:rsidR="006F3B7B" w:rsidRPr="006F3B7B" w:rsidRDefault="006F3B7B" w:rsidP="006F3B7B">
      <w:pPr>
        <w:spacing w:line="276" w:lineRule="auto"/>
        <w:rPr>
          <w:rFonts w:ascii="Calibri" w:hAnsi="Calibri"/>
        </w:rPr>
      </w:pPr>
      <w:r w:rsidRPr="006F3B7B">
        <w:rPr>
          <w:rFonts w:ascii="Calibri" w:hAnsi="Calibri"/>
        </w:rPr>
        <w:t>We need more courage. Everywhere we turn we need strength</w:t>
      </w:r>
      <w:r w:rsidR="00017040">
        <w:rPr>
          <w:rFonts w:ascii="Calibri" w:hAnsi="Calibri"/>
        </w:rPr>
        <w:t>. W</w:t>
      </w:r>
      <w:r w:rsidRPr="006F3B7B">
        <w:rPr>
          <w:rFonts w:ascii="Calibri" w:hAnsi="Calibri"/>
        </w:rPr>
        <w:t>e need backbone</w:t>
      </w:r>
      <w:r w:rsidR="00017040">
        <w:rPr>
          <w:rFonts w:ascii="Calibri" w:hAnsi="Calibri"/>
        </w:rPr>
        <w:t>. W</w:t>
      </w:r>
      <w:r w:rsidRPr="006F3B7B">
        <w:rPr>
          <w:rFonts w:ascii="Calibri" w:hAnsi="Calibri"/>
        </w:rPr>
        <w:t>e need vitality, if you will. If you're going to be a parent who raises God-honoring kids, you’ve got to have courage. If you're going to be a person in business, you’ve got to have courage. If you're going to have faith and business together, you’ve got to have courage. If you're going to be alive in the 21</w:t>
      </w:r>
      <w:r w:rsidRPr="006F3B7B">
        <w:rPr>
          <w:rFonts w:ascii="Calibri" w:hAnsi="Calibri"/>
          <w:vertAlign w:val="superscript"/>
        </w:rPr>
        <w:t>st</w:t>
      </w:r>
      <w:r w:rsidRPr="006F3B7B">
        <w:rPr>
          <w:rFonts w:ascii="Calibri" w:hAnsi="Calibri"/>
        </w:rPr>
        <w:t xml:space="preserve"> century, you’ve got to have courage. </w:t>
      </w:r>
    </w:p>
    <w:p w14:paraId="4F9D05CF" w14:textId="77777777" w:rsidR="006F3B7B" w:rsidRPr="006F3B7B" w:rsidRDefault="006F3B7B" w:rsidP="006F3B7B">
      <w:pPr>
        <w:spacing w:line="276" w:lineRule="auto"/>
        <w:rPr>
          <w:rFonts w:ascii="Calibri" w:hAnsi="Calibri"/>
        </w:rPr>
      </w:pPr>
    </w:p>
    <w:p w14:paraId="55F4C278" w14:textId="77777777" w:rsidR="006F3B7B" w:rsidRPr="006F3B7B" w:rsidRDefault="006F3B7B" w:rsidP="006F3B7B">
      <w:pPr>
        <w:spacing w:line="276" w:lineRule="auto"/>
        <w:rPr>
          <w:rFonts w:ascii="Calibri" w:hAnsi="Calibri"/>
        </w:rPr>
      </w:pPr>
      <w:r w:rsidRPr="006F3B7B">
        <w:rPr>
          <w:rFonts w:ascii="Calibri" w:hAnsi="Calibri"/>
        </w:rPr>
        <w:t xml:space="preserve">Everywhere we turn, there is an assault on the ideas of faith. Many places in our country you can have abortions, even up to the third trimester. We need courage. We need strength. Transgender surgeries for minors, for small children. We need courage. We need vitality. As the local church, we need to come together under the authority of God's word and find counsel, strength, and wisdom from God. </w:t>
      </w:r>
    </w:p>
    <w:p w14:paraId="29D5617E" w14:textId="77777777" w:rsidR="006F3B7B" w:rsidRPr="006F3B7B" w:rsidRDefault="006F3B7B" w:rsidP="006F3B7B">
      <w:pPr>
        <w:spacing w:line="276" w:lineRule="auto"/>
        <w:rPr>
          <w:rFonts w:ascii="Calibri" w:hAnsi="Calibri"/>
        </w:rPr>
      </w:pPr>
    </w:p>
    <w:p w14:paraId="7A09E7D3" w14:textId="77777777" w:rsidR="006F3B7B" w:rsidRPr="006F3B7B" w:rsidRDefault="006F3B7B" w:rsidP="006F3B7B">
      <w:pPr>
        <w:spacing w:line="276" w:lineRule="auto"/>
        <w:rPr>
          <w:rFonts w:ascii="Calibri" w:hAnsi="Calibri"/>
        </w:rPr>
      </w:pPr>
      <w:r w:rsidRPr="006F3B7B">
        <w:rPr>
          <w:rFonts w:ascii="Calibri" w:hAnsi="Calibri"/>
        </w:rPr>
        <w:t xml:space="preserve">Today I want to share with you a message that's very dear to my heart because it has so much to do with the vision of Edge Church. Maybe you saw the T-shirts when you came in that said, “Live bold, break the mold.” That has a lot to do with why we're here today. We want to invoke a spirit of courage and faith in this community in the city of Austin. We want to be the kind of people who are courageously serving and seeking after the heart of God. </w:t>
      </w:r>
    </w:p>
    <w:p w14:paraId="690F8DAC" w14:textId="77777777" w:rsidR="006F3B7B" w:rsidRPr="006F3B7B" w:rsidRDefault="006F3B7B" w:rsidP="006F3B7B">
      <w:pPr>
        <w:spacing w:line="276" w:lineRule="auto"/>
        <w:rPr>
          <w:rFonts w:ascii="Calibri" w:hAnsi="Calibri"/>
        </w:rPr>
      </w:pPr>
    </w:p>
    <w:p w14:paraId="14BB01A3" w14:textId="77777777" w:rsidR="006F3B7B" w:rsidRPr="006F3B7B" w:rsidRDefault="006F3B7B" w:rsidP="006F3B7B">
      <w:pPr>
        <w:spacing w:line="276" w:lineRule="auto"/>
        <w:rPr>
          <w:rFonts w:ascii="Calibri" w:hAnsi="Calibri"/>
        </w:rPr>
      </w:pPr>
      <w:r w:rsidRPr="006F3B7B">
        <w:rPr>
          <w:rFonts w:ascii="Calibri" w:hAnsi="Calibri"/>
        </w:rPr>
        <w:t xml:space="preserve">I want to turn our attention today to Daniel 6 because one of the greatest examples of courage and faith in the Old Testament comes from this Old Testament man of God. </w:t>
      </w:r>
    </w:p>
    <w:p w14:paraId="653A913F" w14:textId="77777777" w:rsidR="006F3B7B" w:rsidRPr="006F3B7B" w:rsidRDefault="006F3B7B" w:rsidP="006F3B7B">
      <w:pPr>
        <w:spacing w:line="276" w:lineRule="auto"/>
        <w:rPr>
          <w:rFonts w:ascii="Calibri" w:hAnsi="Calibri"/>
        </w:rPr>
      </w:pPr>
    </w:p>
    <w:p w14:paraId="12E2FF39" w14:textId="77777777" w:rsidR="006F3B7B" w:rsidRPr="006F3B7B" w:rsidRDefault="006F3B7B" w:rsidP="006F3B7B">
      <w:pPr>
        <w:spacing w:line="276" w:lineRule="auto"/>
        <w:rPr>
          <w:rFonts w:ascii="Calibri" w:hAnsi="Calibri"/>
        </w:rPr>
      </w:pPr>
      <w:r w:rsidRPr="006F3B7B">
        <w:rPr>
          <w:rFonts w:ascii="Calibri" w:hAnsi="Calibri"/>
        </w:rPr>
        <w:t xml:space="preserve">I was looking on the internet this week at how we can be more courageous. I came across an article from </w:t>
      </w:r>
      <w:proofErr w:type="spellStart"/>
      <w:r w:rsidRPr="006F3B7B">
        <w:rPr>
          <w:rFonts w:ascii="Calibri" w:hAnsi="Calibri"/>
        </w:rPr>
        <w:t>wikiHow</w:t>
      </w:r>
      <w:proofErr w:type="spellEnd"/>
      <w:r w:rsidRPr="006F3B7B">
        <w:rPr>
          <w:rFonts w:ascii="Calibri" w:hAnsi="Calibri"/>
        </w:rPr>
        <w:t xml:space="preserve">. Maybe you’ve looked up </w:t>
      </w:r>
      <w:proofErr w:type="spellStart"/>
      <w:r w:rsidRPr="006F3B7B">
        <w:rPr>
          <w:rFonts w:ascii="Calibri" w:hAnsi="Calibri"/>
        </w:rPr>
        <w:t>wikiHow</w:t>
      </w:r>
      <w:proofErr w:type="spellEnd"/>
      <w:r w:rsidRPr="006F3B7B">
        <w:rPr>
          <w:rFonts w:ascii="Calibri" w:hAnsi="Calibri"/>
        </w:rPr>
        <w:t xml:space="preserve"> before. </w:t>
      </w:r>
      <w:proofErr w:type="spellStart"/>
      <w:r w:rsidRPr="006F3B7B">
        <w:rPr>
          <w:rFonts w:ascii="Calibri" w:hAnsi="Calibri"/>
        </w:rPr>
        <w:t>WikiHow</w:t>
      </w:r>
      <w:proofErr w:type="spellEnd"/>
      <w:r w:rsidRPr="006F3B7B">
        <w:rPr>
          <w:rFonts w:ascii="Calibri" w:hAnsi="Calibri"/>
        </w:rPr>
        <w:t xml:space="preserve"> is a great tool to find little practical advice. I want to share with you some of the things that </w:t>
      </w:r>
      <w:proofErr w:type="spellStart"/>
      <w:r w:rsidRPr="006F3B7B">
        <w:rPr>
          <w:rFonts w:ascii="Calibri" w:hAnsi="Calibri"/>
        </w:rPr>
        <w:t>wikiHow</w:t>
      </w:r>
      <w:proofErr w:type="spellEnd"/>
      <w:r w:rsidRPr="006F3B7B">
        <w:rPr>
          <w:rFonts w:ascii="Calibri" w:hAnsi="Calibri"/>
        </w:rPr>
        <w:t xml:space="preserve"> said about how you could be more courageous.</w:t>
      </w:r>
    </w:p>
    <w:p w14:paraId="486D5BD3" w14:textId="77777777" w:rsidR="00017040" w:rsidRPr="00017040" w:rsidRDefault="00017040" w:rsidP="00017040">
      <w:pPr>
        <w:spacing w:line="276" w:lineRule="auto"/>
        <w:rPr>
          <w:rFonts w:ascii="Calibri" w:hAnsi="Calibri"/>
        </w:rPr>
      </w:pPr>
    </w:p>
    <w:p w14:paraId="4434BCFB" w14:textId="607DBD1B" w:rsidR="006F3B7B" w:rsidRPr="006F3B7B" w:rsidRDefault="006F3B7B" w:rsidP="00017040">
      <w:pPr>
        <w:spacing w:line="276" w:lineRule="auto"/>
        <w:rPr>
          <w:rFonts w:ascii="Calibri" w:hAnsi="Calibri"/>
        </w:rPr>
      </w:pPr>
      <w:r w:rsidRPr="006F3B7B">
        <w:rPr>
          <w:rFonts w:ascii="Calibri" w:hAnsi="Calibri"/>
        </w:rPr>
        <w:t>Fake it till you make it</w:t>
      </w:r>
      <w:r w:rsidRPr="006F3B7B">
        <w:rPr>
          <w:rFonts w:ascii="Calibri" w:hAnsi="Calibri"/>
          <w:i/>
          <w:iCs/>
        </w:rPr>
        <w:t>.</w:t>
      </w:r>
      <w:r w:rsidRPr="006F3B7B">
        <w:rPr>
          <w:rFonts w:ascii="Calibri" w:hAnsi="Calibri"/>
        </w:rPr>
        <w:t xml:space="preserve"> If you want to ask out the pretty girl and you’re a young single guy, just act like you're 6’5” </w:t>
      </w:r>
      <w:proofErr w:type="gramStart"/>
      <w:r w:rsidRPr="006F3B7B">
        <w:rPr>
          <w:rFonts w:ascii="Calibri" w:hAnsi="Calibri"/>
        </w:rPr>
        <w:t>and  on</w:t>
      </w:r>
      <w:proofErr w:type="gramEnd"/>
      <w:r w:rsidRPr="006F3B7B">
        <w:rPr>
          <w:rFonts w:ascii="Calibri" w:hAnsi="Calibri"/>
        </w:rPr>
        <w:t xml:space="preserve"> top of the world. Just fake it until you make it. </w:t>
      </w:r>
    </w:p>
    <w:p w14:paraId="38608473" w14:textId="58BF3885" w:rsidR="006F3B7B" w:rsidRPr="006F3B7B" w:rsidRDefault="00017040" w:rsidP="006F3B7B">
      <w:pPr>
        <w:spacing w:line="276" w:lineRule="auto"/>
        <w:rPr>
          <w:rFonts w:ascii="Calibri" w:hAnsi="Calibri"/>
        </w:rPr>
      </w:pPr>
      <w:r w:rsidRPr="00017040">
        <w:rPr>
          <w:rFonts w:ascii="Calibri" w:hAnsi="Calibri"/>
        </w:rPr>
        <w:t>C</w:t>
      </w:r>
      <w:r w:rsidR="006F3B7B" w:rsidRPr="006F3B7B">
        <w:rPr>
          <w:rFonts w:ascii="Calibri" w:hAnsi="Calibri"/>
        </w:rPr>
        <w:t>arry a souvenir that calms you down, like grandpa's old watch. Whenever you start to sweat a little bit, when you get a little nervous, just reach in your pocket or in your purse and rub that little memento. It will invoke courage into your heart. Whoa.</w:t>
      </w:r>
    </w:p>
    <w:p w14:paraId="6D0168DA" w14:textId="77777777" w:rsidR="006F3B7B" w:rsidRPr="006F3B7B" w:rsidRDefault="006F3B7B" w:rsidP="006F3B7B">
      <w:pPr>
        <w:spacing w:line="276" w:lineRule="auto"/>
        <w:rPr>
          <w:rFonts w:ascii="Calibri" w:hAnsi="Calibri"/>
        </w:rPr>
      </w:pPr>
      <w:r w:rsidRPr="006F3B7B">
        <w:rPr>
          <w:rFonts w:ascii="Calibri" w:hAnsi="Calibri"/>
        </w:rPr>
        <w:t>Positive self-talk.</w:t>
      </w:r>
    </w:p>
    <w:p w14:paraId="79C1442E" w14:textId="77777777" w:rsidR="006F3B7B" w:rsidRPr="006F3B7B" w:rsidRDefault="006F3B7B" w:rsidP="006F3B7B">
      <w:pPr>
        <w:spacing w:line="276" w:lineRule="auto"/>
        <w:rPr>
          <w:rFonts w:ascii="Calibri" w:hAnsi="Calibri"/>
        </w:rPr>
      </w:pPr>
      <w:r w:rsidRPr="006F3B7B">
        <w:rPr>
          <w:rFonts w:ascii="Calibri" w:hAnsi="Calibri"/>
        </w:rPr>
        <w:t xml:space="preserve">Trust your gut. </w:t>
      </w:r>
    </w:p>
    <w:p w14:paraId="06619A0A" w14:textId="77777777" w:rsidR="006F3B7B" w:rsidRPr="006F3B7B" w:rsidRDefault="006F3B7B" w:rsidP="006F3B7B">
      <w:pPr>
        <w:spacing w:line="276" w:lineRule="auto"/>
        <w:rPr>
          <w:rFonts w:ascii="Calibri" w:hAnsi="Calibri"/>
        </w:rPr>
      </w:pPr>
    </w:p>
    <w:p w14:paraId="695F38BD" w14:textId="77777777" w:rsidR="006F3B7B" w:rsidRPr="006F3B7B" w:rsidRDefault="006F3B7B" w:rsidP="006F3B7B">
      <w:pPr>
        <w:spacing w:line="276" w:lineRule="auto"/>
        <w:rPr>
          <w:rFonts w:ascii="Calibri" w:hAnsi="Calibri"/>
        </w:rPr>
      </w:pPr>
      <w:r w:rsidRPr="006F3B7B">
        <w:rPr>
          <w:rFonts w:ascii="Calibri" w:hAnsi="Calibri"/>
        </w:rPr>
        <w:t xml:space="preserve">Those things are kind of funny, and maybe they help just a little bit. We need something that's more substantial. We need courage that comes from God. We need something that is not just hocus pocus, feel good bunch of nothingness. We need the power of God in our life. That's why I want us to look today in Daniel 6. </w:t>
      </w:r>
    </w:p>
    <w:p w14:paraId="051092F7" w14:textId="77777777" w:rsidR="006F3B7B" w:rsidRPr="006F3B7B" w:rsidRDefault="006F3B7B" w:rsidP="006F3B7B">
      <w:pPr>
        <w:spacing w:line="276" w:lineRule="auto"/>
        <w:rPr>
          <w:rFonts w:ascii="Calibri" w:hAnsi="Calibri"/>
        </w:rPr>
      </w:pPr>
    </w:p>
    <w:p w14:paraId="67E2BB36" w14:textId="77777777" w:rsidR="006F3B7B" w:rsidRPr="006F3B7B" w:rsidRDefault="006F3B7B" w:rsidP="006F3B7B">
      <w:pPr>
        <w:spacing w:line="276" w:lineRule="auto"/>
        <w:rPr>
          <w:rFonts w:ascii="Calibri" w:hAnsi="Calibri"/>
        </w:rPr>
      </w:pPr>
      <w:r w:rsidRPr="006F3B7B">
        <w:rPr>
          <w:rFonts w:ascii="Calibri" w:hAnsi="Calibri"/>
        </w:rPr>
        <w:t xml:space="preserve">Daniel begins to illustrate this for us so beautifully. Daniel is working in the court of the Persian Empire and he's rising. The dilemma of Daniel is that Daniel is a Hebrew, but he lives in Persia. </w:t>
      </w:r>
    </w:p>
    <w:p w14:paraId="0034EA47" w14:textId="77777777" w:rsidR="006F3B7B" w:rsidRPr="006F3B7B" w:rsidRDefault="006F3B7B" w:rsidP="006F3B7B">
      <w:pPr>
        <w:spacing w:line="276" w:lineRule="auto"/>
        <w:rPr>
          <w:rFonts w:ascii="Calibri" w:hAnsi="Calibri"/>
        </w:rPr>
      </w:pPr>
    </w:p>
    <w:p w14:paraId="090C493D" w14:textId="23F3686F" w:rsidR="006F3B7B" w:rsidRPr="006F3B7B" w:rsidRDefault="006F3B7B" w:rsidP="006F3B7B">
      <w:pPr>
        <w:spacing w:line="276" w:lineRule="auto"/>
        <w:rPr>
          <w:rFonts w:ascii="Calibri" w:hAnsi="Calibri"/>
        </w:rPr>
      </w:pPr>
      <w:r w:rsidRPr="006F3B7B">
        <w:rPr>
          <w:rFonts w:ascii="Calibri" w:hAnsi="Calibri"/>
        </w:rPr>
        <w:t xml:space="preserve">If you go back in world history, Nebuchadnezzar destroyed the city of Jerusalem. He carted off the best and brightest of the Jewish people back to Babylon. A few years later, the Persian Empire took over and defeated Babylon. Daniel is a Jew, but he lives in Persia and he works for a pagan king, King Darius. </w:t>
      </w:r>
    </w:p>
    <w:p w14:paraId="3762596B" w14:textId="77777777" w:rsidR="006F3B7B" w:rsidRPr="006F3B7B" w:rsidRDefault="006F3B7B" w:rsidP="006F3B7B">
      <w:pPr>
        <w:spacing w:line="276" w:lineRule="auto"/>
        <w:rPr>
          <w:rFonts w:ascii="Calibri" w:hAnsi="Calibri"/>
        </w:rPr>
      </w:pPr>
    </w:p>
    <w:p w14:paraId="530D1ED3" w14:textId="1CFBC91C" w:rsidR="006F3B7B" w:rsidRPr="006F3B7B" w:rsidRDefault="006F3B7B" w:rsidP="006F3B7B">
      <w:pPr>
        <w:spacing w:line="276" w:lineRule="auto"/>
        <w:rPr>
          <w:rFonts w:ascii="Calibri" w:hAnsi="Calibri"/>
        </w:rPr>
      </w:pPr>
      <w:r w:rsidRPr="006F3B7B">
        <w:rPr>
          <w:rFonts w:ascii="Calibri" w:hAnsi="Calibri"/>
        </w:rPr>
        <w:t>The king likes Daniel. Daniel is sharp. Daniel is smart. The king is about to put Daniel in charge of the whole kingdom</w:t>
      </w:r>
      <w:r w:rsidR="00017040">
        <w:rPr>
          <w:rFonts w:ascii="Calibri" w:hAnsi="Calibri"/>
        </w:rPr>
        <w:t>. B</w:t>
      </w:r>
      <w:r w:rsidRPr="006F3B7B">
        <w:rPr>
          <w:rFonts w:ascii="Calibri" w:hAnsi="Calibri"/>
        </w:rPr>
        <w:t>ut there's a problem. Some of the people working alongside of Daniel are jealous of him. Sometimes when God's hand is on your life, there will be antagonists. There will be people who will be critical of you. There will be people who will put you down because of your faith. In this particular story, Daniel is about to rise into this #2 position in the kingdom. Some of his adversaries convince the king to pass a law that says that no other deity c</w:t>
      </w:r>
      <w:r w:rsidR="00685EFE">
        <w:rPr>
          <w:rFonts w:ascii="Calibri" w:hAnsi="Calibri"/>
        </w:rPr>
        <w:t>an</w:t>
      </w:r>
      <w:r w:rsidRPr="006F3B7B">
        <w:rPr>
          <w:rFonts w:ascii="Calibri" w:hAnsi="Calibri"/>
        </w:rPr>
        <w:t xml:space="preserve"> be worshiped for 30 days unless it's the king. Even though the king loves Daniel, he gets tricked into passing this law. He later regrets it. After passing this law, Daniel's rivals believe that they have him. </w:t>
      </w:r>
    </w:p>
    <w:p w14:paraId="396461B7" w14:textId="77777777" w:rsidR="006F3B7B" w:rsidRPr="006F3B7B" w:rsidRDefault="006F3B7B" w:rsidP="006F3B7B">
      <w:pPr>
        <w:spacing w:line="276" w:lineRule="auto"/>
        <w:rPr>
          <w:rFonts w:ascii="Calibri" w:hAnsi="Calibri"/>
        </w:rPr>
      </w:pPr>
    </w:p>
    <w:p w14:paraId="5B0573E2" w14:textId="77777777" w:rsidR="006F3B7B" w:rsidRPr="006F3B7B" w:rsidRDefault="006F3B7B" w:rsidP="006F3B7B">
      <w:pPr>
        <w:spacing w:line="276" w:lineRule="auto"/>
        <w:rPr>
          <w:rFonts w:ascii="Calibri" w:hAnsi="Calibri"/>
        </w:rPr>
      </w:pPr>
      <w:r w:rsidRPr="006F3B7B">
        <w:rPr>
          <w:rFonts w:ascii="Calibri" w:hAnsi="Calibri"/>
        </w:rPr>
        <w:t xml:space="preserve">Let's see how Daniel responds to this tremendous situation. </w:t>
      </w:r>
    </w:p>
    <w:p w14:paraId="7B3B8D19" w14:textId="77777777" w:rsidR="006F3B7B" w:rsidRPr="006F3B7B" w:rsidRDefault="006F3B7B" w:rsidP="006F3B7B">
      <w:pPr>
        <w:spacing w:line="276" w:lineRule="auto"/>
        <w:rPr>
          <w:rFonts w:ascii="Calibri" w:hAnsi="Calibri"/>
        </w:rPr>
      </w:pPr>
    </w:p>
    <w:p w14:paraId="36A0FCC8" w14:textId="42473864" w:rsidR="006F3B7B" w:rsidRPr="006F3B7B" w:rsidRDefault="006F3B7B" w:rsidP="006F3B7B">
      <w:pPr>
        <w:spacing w:line="276" w:lineRule="auto"/>
        <w:rPr>
          <w:rFonts w:ascii="Calibri" w:hAnsi="Calibri"/>
        </w:rPr>
      </w:pPr>
      <w:r w:rsidRPr="006F3B7B">
        <w:rPr>
          <w:rFonts w:ascii="Calibri" w:hAnsi="Calibri"/>
        </w:rPr>
        <w:t>“Daniel distinguished himself above the administrators and satraps because he had an</w:t>
      </w:r>
      <w:r w:rsidR="00685EFE">
        <w:rPr>
          <w:rFonts w:ascii="Calibri" w:hAnsi="Calibri"/>
        </w:rPr>
        <w:t xml:space="preserve"> </w:t>
      </w:r>
      <w:r w:rsidRPr="006F3B7B">
        <w:rPr>
          <w:rFonts w:ascii="Calibri" w:hAnsi="Calibri"/>
        </w:rPr>
        <w:t>extraordinary spirit, so the king planned to set him over the whole realm” (Daniel 6:3).</w:t>
      </w:r>
    </w:p>
    <w:p w14:paraId="590E5281" w14:textId="77777777" w:rsidR="006F3B7B" w:rsidRPr="006F3B7B" w:rsidRDefault="006F3B7B" w:rsidP="006F3B7B">
      <w:pPr>
        <w:spacing w:line="276" w:lineRule="auto"/>
        <w:rPr>
          <w:rFonts w:ascii="Calibri" w:hAnsi="Calibri"/>
        </w:rPr>
      </w:pPr>
    </w:p>
    <w:p w14:paraId="15801481" w14:textId="77777777" w:rsidR="006F3B7B" w:rsidRPr="006F3B7B" w:rsidRDefault="006F3B7B" w:rsidP="006F3B7B">
      <w:pPr>
        <w:spacing w:line="276" w:lineRule="auto"/>
        <w:rPr>
          <w:rFonts w:ascii="Calibri" w:hAnsi="Calibri"/>
        </w:rPr>
      </w:pPr>
      <w:r w:rsidRPr="006F3B7B">
        <w:rPr>
          <w:rFonts w:ascii="Calibri" w:hAnsi="Calibri"/>
        </w:rPr>
        <w:t xml:space="preserve">Daniel is rising up. God's hand is on his life. King Darius doesn't even know why he likes Daniel so much, but he's moving him up. The reason that he admires Daniel is because the hand of God is on his life. </w:t>
      </w:r>
    </w:p>
    <w:p w14:paraId="6D9F5315" w14:textId="77777777" w:rsidR="006F3B7B" w:rsidRPr="006F3B7B" w:rsidRDefault="006F3B7B" w:rsidP="006F3B7B">
      <w:pPr>
        <w:spacing w:line="276" w:lineRule="auto"/>
        <w:rPr>
          <w:rFonts w:ascii="Calibri" w:hAnsi="Calibri"/>
        </w:rPr>
      </w:pPr>
    </w:p>
    <w:p w14:paraId="14432BA4" w14:textId="77777777" w:rsidR="006F3B7B" w:rsidRPr="006F3B7B" w:rsidRDefault="006F3B7B" w:rsidP="006F3B7B">
      <w:pPr>
        <w:spacing w:line="276" w:lineRule="auto"/>
        <w:rPr>
          <w:rFonts w:ascii="Calibri" w:hAnsi="Calibri"/>
        </w:rPr>
      </w:pPr>
      <w:r w:rsidRPr="006F3B7B">
        <w:rPr>
          <w:rFonts w:ascii="Calibri" w:hAnsi="Calibri"/>
        </w:rPr>
        <w:t>Notice in Daniel 6:3 it says that he had “an extraordinary spirit.” Daniel was not just an average guy. There was something distinctive, something different about him.</w:t>
      </w:r>
    </w:p>
    <w:p w14:paraId="6FEDF257" w14:textId="77777777" w:rsidR="006F3B7B" w:rsidRPr="006F3B7B" w:rsidRDefault="006F3B7B" w:rsidP="006F3B7B">
      <w:pPr>
        <w:spacing w:line="276" w:lineRule="auto"/>
        <w:rPr>
          <w:rFonts w:ascii="Calibri" w:hAnsi="Calibri"/>
        </w:rPr>
      </w:pPr>
    </w:p>
    <w:p w14:paraId="1676E38D" w14:textId="77777777" w:rsidR="006F3B7B" w:rsidRPr="006F3B7B" w:rsidRDefault="006F3B7B" w:rsidP="006F3B7B">
      <w:pPr>
        <w:spacing w:line="276" w:lineRule="auto"/>
        <w:rPr>
          <w:rFonts w:ascii="Calibri" w:hAnsi="Calibri"/>
          <w:b/>
          <w:bCs/>
        </w:rPr>
      </w:pPr>
      <w:r w:rsidRPr="006F3B7B">
        <w:rPr>
          <w:rFonts w:ascii="Calibri" w:hAnsi="Calibri"/>
          <w:b/>
          <w:bCs/>
        </w:rPr>
        <w:t>1. INDIVIDUALITY – Being who God made me to be.</w:t>
      </w:r>
    </w:p>
    <w:p w14:paraId="6A0459EF" w14:textId="77777777" w:rsidR="006F3B7B" w:rsidRPr="006F3B7B" w:rsidRDefault="006F3B7B" w:rsidP="006F3B7B">
      <w:pPr>
        <w:spacing w:line="276" w:lineRule="auto"/>
        <w:rPr>
          <w:rFonts w:ascii="Calibri" w:hAnsi="Calibri"/>
        </w:rPr>
      </w:pPr>
    </w:p>
    <w:p w14:paraId="43FB0B21" w14:textId="77777777" w:rsidR="006F3B7B" w:rsidRPr="006F3B7B" w:rsidRDefault="006F3B7B" w:rsidP="006F3B7B">
      <w:pPr>
        <w:spacing w:line="276" w:lineRule="auto"/>
        <w:rPr>
          <w:rFonts w:ascii="Calibri" w:hAnsi="Calibri"/>
        </w:rPr>
      </w:pPr>
      <w:r w:rsidRPr="006F3B7B">
        <w:rPr>
          <w:rFonts w:ascii="Calibri" w:hAnsi="Calibri"/>
        </w:rPr>
        <w:t xml:space="preserve">How do we increase our courage? Individuality, which is being who God made me to be. God made Daniel in a special way. As Daniel served God, God's hand was on his life and Daniel began to rise. This was the work of God. </w:t>
      </w:r>
    </w:p>
    <w:p w14:paraId="10E6BAA5" w14:textId="77777777" w:rsidR="006F3B7B" w:rsidRPr="006F3B7B" w:rsidRDefault="006F3B7B" w:rsidP="006F3B7B">
      <w:pPr>
        <w:spacing w:line="276" w:lineRule="auto"/>
        <w:rPr>
          <w:rFonts w:ascii="Calibri" w:hAnsi="Calibri"/>
        </w:rPr>
      </w:pPr>
    </w:p>
    <w:p w14:paraId="7E93149E" w14:textId="77777777" w:rsidR="006F3B7B" w:rsidRPr="006F3B7B" w:rsidRDefault="006F3B7B" w:rsidP="006F3B7B">
      <w:pPr>
        <w:spacing w:line="276" w:lineRule="auto"/>
        <w:rPr>
          <w:rFonts w:ascii="Calibri" w:hAnsi="Calibri"/>
        </w:rPr>
      </w:pPr>
      <w:r w:rsidRPr="006F3B7B">
        <w:rPr>
          <w:rFonts w:ascii="Calibri" w:hAnsi="Calibri"/>
        </w:rPr>
        <w:t>When you get a promotion, that's because of God. When you have increased opportunities, that's the Lord. Don't ever look in the mirror and just think, “I'm killing it. Look at me.” That's all from the Lord.</w:t>
      </w:r>
    </w:p>
    <w:p w14:paraId="6B8AF8F1" w14:textId="77777777" w:rsidR="006F3B7B" w:rsidRPr="006F3B7B" w:rsidRDefault="006F3B7B" w:rsidP="006F3B7B">
      <w:pPr>
        <w:spacing w:line="276" w:lineRule="auto"/>
        <w:rPr>
          <w:rFonts w:ascii="Calibri" w:hAnsi="Calibri"/>
        </w:rPr>
      </w:pPr>
    </w:p>
    <w:p w14:paraId="4D7D2605" w14:textId="414B1EE2" w:rsidR="006F3B7B" w:rsidRPr="006F3B7B" w:rsidRDefault="006F3B7B" w:rsidP="006F3B7B">
      <w:pPr>
        <w:spacing w:line="276" w:lineRule="auto"/>
        <w:rPr>
          <w:rFonts w:ascii="Calibri" w:hAnsi="Calibri"/>
        </w:rPr>
      </w:pPr>
      <w:r w:rsidRPr="006F3B7B">
        <w:rPr>
          <w:rFonts w:ascii="Calibri" w:hAnsi="Calibri"/>
        </w:rPr>
        <w:t xml:space="preserve">Notice it says he had this “extraordinary spirit,” not a compromising spirit. Daniel didn't have a spirit that said, “I'm going to do what everybody else is doing.” He wasn't full of compromise. He didn't have an average spirit. Daniel had an extraordinary spirit. This is because he loved and served God. </w:t>
      </w:r>
    </w:p>
    <w:p w14:paraId="55285A04" w14:textId="77777777" w:rsidR="006F3B7B" w:rsidRPr="006F3B7B" w:rsidRDefault="006F3B7B" w:rsidP="006F3B7B">
      <w:pPr>
        <w:spacing w:line="276" w:lineRule="auto"/>
        <w:rPr>
          <w:rFonts w:ascii="Calibri" w:hAnsi="Calibri"/>
        </w:rPr>
      </w:pPr>
    </w:p>
    <w:p w14:paraId="0812413E" w14:textId="77777777" w:rsidR="006F3B7B" w:rsidRPr="006F3B7B" w:rsidRDefault="006F3B7B" w:rsidP="006F3B7B">
      <w:pPr>
        <w:spacing w:line="276" w:lineRule="auto"/>
        <w:rPr>
          <w:rFonts w:ascii="Calibri" w:hAnsi="Calibri"/>
        </w:rPr>
      </w:pPr>
      <w:r w:rsidRPr="006F3B7B">
        <w:rPr>
          <w:rFonts w:ascii="Calibri" w:hAnsi="Calibri"/>
        </w:rPr>
        <w:t xml:space="preserve">If you read the story of Daniel, he's interpreting dreams, he's administrating the kingdom, he's having visions from God. He is an amazing individual, but this is all because of the work of God in his life. </w:t>
      </w:r>
    </w:p>
    <w:p w14:paraId="3F5DAFAE" w14:textId="77777777" w:rsidR="006F3B7B" w:rsidRPr="006F3B7B" w:rsidRDefault="006F3B7B" w:rsidP="006F3B7B">
      <w:pPr>
        <w:spacing w:line="276" w:lineRule="auto"/>
        <w:rPr>
          <w:rFonts w:ascii="Calibri" w:hAnsi="Calibri"/>
        </w:rPr>
      </w:pPr>
    </w:p>
    <w:p w14:paraId="08297CFB" w14:textId="77777777" w:rsidR="006F3B7B" w:rsidRPr="006F3B7B" w:rsidRDefault="006F3B7B" w:rsidP="006F3B7B">
      <w:pPr>
        <w:spacing w:line="276" w:lineRule="auto"/>
        <w:rPr>
          <w:rFonts w:ascii="Calibri" w:hAnsi="Calibri"/>
        </w:rPr>
      </w:pPr>
      <w:r w:rsidRPr="006F3B7B">
        <w:rPr>
          <w:rFonts w:ascii="Calibri" w:hAnsi="Calibri"/>
        </w:rPr>
        <w:t xml:space="preserve">If you're going to be courageous, you have to commit yourself to be who God made you to be. That's not like everybody else. You're going to stand out. Every once in a while it's okay to be odd for God. Be extraordinary! Be different! Don't try to be like everybody else. </w:t>
      </w:r>
    </w:p>
    <w:p w14:paraId="3AAC69B3" w14:textId="77777777" w:rsidR="006F3B7B" w:rsidRPr="006F3B7B" w:rsidRDefault="006F3B7B" w:rsidP="006F3B7B">
      <w:pPr>
        <w:spacing w:line="276" w:lineRule="auto"/>
        <w:rPr>
          <w:rFonts w:ascii="Calibri" w:hAnsi="Calibri"/>
        </w:rPr>
      </w:pPr>
    </w:p>
    <w:p w14:paraId="035FBA91" w14:textId="77777777" w:rsidR="006F3B7B" w:rsidRPr="006F3B7B" w:rsidRDefault="006F3B7B" w:rsidP="006F3B7B">
      <w:pPr>
        <w:spacing w:line="276" w:lineRule="auto"/>
        <w:rPr>
          <w:rFonts w:ascii="Calibri" w:hAnsi="Calibri"/>
        </w:rPr>
      </w:pPr>
      <w:r w:rsidRPr="006F3B7B">
        <w:rPr>
          <w:rFonts w:ascii="Calibri" w:hAnsi="Calibri"/>
        </w:rPr>
        <w:t xml:space="preserve">Daniel was an individual. Even though they passed this law which was designed to punish him, Daniel chose to do what he’d always been doing, which was prayer. Daniel loved to pray. He prayed three times a day. He knew that his rivals had tricked the king into passing this law because he was a man of consistent prayer. Three times a day – morning, afternoon, and evening – Daniel was always seeking God. Daniel was not going to quit worshiping the God who had created him because the laws had changed. </w:t>
      </w:r>
    </w:p>
    <w:p w14:paraId="0A850B8B" w14:textId="77777777" w:rsidR="006F3B7B" w:rsidRPr="006F3B7B" w:rsidRDefault="006F3B7B" w:rsidP="006F3B7B">
      <w:pPr>
        <w:spacing w:line="276" w:lineRule="auto"/>
        <w:rPr>
          <w:rFonts w:ascii="Calibri" w:hAnsi="Calibri"/>
        </w:rPr>
      </w:pPr>
    </w:p>
    <w:p w14:paraId="2D18962F" w14:textId="77777777" w:rsidR="006F3B7B" w:rsidRPr="006F3B7B" w:rsidRDefault="006F3B7B" w:rsidP="006F3B7B">
      <w:pPr>
        <w:spacing w:line="276" w:lineRule="auto"/>
        <w:rPr>
          <w:rFonts w:ascii="Calibri" w:hAnsi="Calibri"/>
          <w:b/>
          <w:bCs/>
        </w:rPr>
      </w:pPr>
      <w:r w:rsidRPr="006F3B7B">
        <w:rPr>
          <w:rFonts w:ascii="Calibri" w:hAnsi="Calibri"/>
          <w:b/>
          <w:bCs/>
        </w:rPr>
        <w:t>2. INTEGRITY – Doing the right thing no matter the cost.</w:t>
      </w:r>
    </w:p>
    <w:p w14:paraId="234655E1" w14:textId="77777777" w:rsidR="006F3B7B" w:rsidRPr="006F3B7B" w:rsidRDefault="006F3B7B" w:rsidP="006F3B7B">
      <w:pPr>
        <w:spacing w:line="276" w:lineRule="auto"/>
        <w:rPr>
          <w:rFonts w:ascii="Calibri" w:hAnsi="Calibri"/>
        </w:rPr>
      </w:pPr>
    </w:p>
    <w:p w14:paraId="5C59532E" w14:textId="72C44EB4" w:rsidR="006F3B7B" w:rsidRPr="006F3B7B" w:rsidRDefault="006F3B7B" w:rsidP="006F3B7B">
      <w:pPr>
        <w:spacing w:line="276" w:lineRule="auto"/>
        <w:rPr>
          <w:rFonts w:ascii="Calibri" w:hAnsi="Calibri"/>
        </w:rPr>
      </w:pPr>
      <w:r w:rsidRPr="006F3B7B">
        <w:rPr>
          <w:rFonts w:ascii="Calibri" w:hAnsi="Calibri"/>
        </w:rPr>
        <w:t xml:space="preserve">If you're going to increase your courage, you have to have integrity. Integrity is consistency. It's not perfection. Nobody is perfect. Daniel wasn't perfect. We see the flaws of a lot of characters in the Bible. Daniel is not one of those, but that doesn't mean that he was perfect. It does mean he was consistent. </w:t>
      </w:r>
      <w:r w:rsidR="00685EFE">
        <w:rPr>
          <w:rFonts w:ascii="Calibri" w:hAnsi="Calibri"/>
        </w:rPr>
        <w:t>The</w:t>
      </w:r>
      <w:r w:rsidRPr="006F3B7B">
        <w:rPr>
          <w:rFonts w:ascii="Calibri" w:hAnsi="Calibri"/>
        </w:rPr>
        <w:t xml:space="preserve"> hope of every follower of Jesus Christ </w:t>
      </w:r>
      <w:r w:rsidR="00685EFE">
        <w:rPr>
          <w:rFonts w:ascii="Calibri" w:hAnsi="Calibri"/>
        </w:rPr>
        <w:t>ought to be</w:t>
      </w:r>
      <w:r w:rsidRPr="006F3B7B">
        <w:rPr>
          <w:rFonts w:ascii="Calibri" w:hAnsi="Calibri"/>
        </w:rPr>
        <w:t xml:space="preserve"> that we could be consistent. We're going to get it wrong sometimes. We're going to miss the boat. We're not going to walk in perfection. Can we just strive for consistency? When we mess up, can we admit </w:t>
      </w:r>
      <w:r w:rsidRPr="006F3B7B">
        <w:rPr>
          <w:rFonts w:ascii="Calibri" w:hAnsi="Calibri"/>
        </w:rPr>
        <w:lastRenderedPageBreak/>
        <w:t xml:space="preserve">that to God and then turn away from our sins and turn back to Him? Have integrity – doing the right thing no matter the cost. </w:t>
      </w:r>
    </w:p>
    <w:p w14:paraId="69D8FF9F" w14:textId="77777777" w:rsidR="006F3B7B" w:rsidRPr="006F3B7B" w:rsidRDefault="006F3B7B" w:rsidP="006F3B7B">
      <w:pPr>
        <w:spacing w:line="276" w:lineRule="auto"/>
        <w:rPr>
          <w:rFonts w:ascii="Calibri" w:hAnsi="Calibri"/>
        </w:rPr>
      </w:pPr>
    </w:p>
    <w:p w14:paraId="44D376E4" w14:textId="77777777" w:rsidR="006F3B7B" w:rsidRPr="006F3B7B" w:rsidRDefault="006F3B7B" w:rsidP="006F3B7B">
      <w:pPr>
        <w:spacing w:line="276" w:lineRule="auto"/>
        <w:rPr>
          <w:rFonts w:ascii="Calibri" w:hAnsi="Calibri"/>
        </w:rPr>
      </w:pPr>
      <w:r w:rsidRPr="006F3B7B">
        <w:rPr>
          <w:rFonts w:ascii="Calibri" w:hAnsi="Calibri"/>
        </w:rPr>
        <w:t>“Then these men said, ‘We will never find any charge against this Daniel unless we find something against him concerning the law of his God’” (Daniel 6:5).</w:t>
      </w:r>
    </w:p>
    <w:p w14:paraId="7F84D387" w14:textId="77777777" w:rsidR="006F3B7B" w:rsidRPr="006F3B7B" w:rsidRDefault="006F3B7B" w:rsidP="006F3B7B">
      <w:pPr>
        <w:spacing w:line="276" w:lineRule="auto"/>
        <w:rPr>
          <w:rFonts w:ascii="Calibri" w:hAnsi="Calibri"/>
        </w:rPr>
      </w:pPr>
    </w:p>
    <w:p w14:paraId="25B3E5EB" w14:textId="52D625D5" w:rsidR="006F3B7B" w:rsidRPr="006F3B7B" w:rsidRDefault="006F3B7B" w:rsidP="006F3B7B">
      <w:pPr>
        <w:spacing w:line="276" w:lineRule="auto"/>
        <w:rPr>
          <w:rFonts w:ascii="Calibri" w:hAnsi="Calibri"/>
        </w:rPr>
      </w:pPr>
      <w:r w:rsidRPr="006F3B7B">
        <w:rPr>
          <w:rFonts w:ascii="Calibri" w:hAnsi="Calibri"/>
        </w:rPr>
        <w:t>They don't want Daniel to be in this elite position over the kingdom, so they say, “Let's find something wrong with him. Surely he’s got some girlfriends on the side. Right?” No, not Daniel. Did Daniel go to parties hosted by P. Diddy? No, he wasn't there. We can't find anything wrong with this guy. Is he taking bribes on the side? No. The guys were exhausted because they tried so hard to find something wrong with him</w:t>
      </w:r>
      <w:r w:rsidR="00685EFE">
        <w:rPr>
          <w:rFonts w:ascii="Calibri" w:hAnsi="Calibri"/>
        </w:rPr>
        <w:t xml:space="preserve">. But there </w:t>
      </w:r>
      <w:r w:rsidRPr="006F3B7B">
        <w:rPr>
          <w:rFonts w:ascii="Calibri" w:hAnsi="Calibri"/>
        </w:rPr>
        <w:t xml:space="preserve">is one thing: His religious devotion, his commitment to Jehovah God. </w:t>
      </w:r>
      <w:r w:rsidR="00685EFE">
        <w:rPr>
          <w:rFonts w:ascii="Calibri" w:hAnsi="Calibri"/>
        </w:rPr>
        <w:t>They said, “</w:t>
      </w:r>
      <w:r w:rsidRPr="006F3B7B">
        <w:rPr>
          <w:rFonts w:ascii="Calibri" w:hAnsi="Calibri"/>
        </w:rPr>
        <w:t>If we're going to get Daniel, we have to attack him on his faith.” Ther</w:t>
      </w:r>
      <w:r w:rsidR="00685EFE">
        <w:rPr>
          <w:rFonts w:ascii="Calibri" w:hAnsi="Calibri"/>
        </w:rPr>
        <w:t>e’s</w:t>
      </w:r>
      <w:r w:rsidRPr="006F3B7B">
        <w:rPr>
          <w:rFonts w:ascii="Calibri" w:hAnsi="Calibri"/>
        </w:rPr>
        <w:t xml:space="preserve"> probably a lot of grounds to get Daniel when it comes to his trust in the Lord. </w:t>
      </w:r>
    </w:p>
    <w:p w14:paraId="0188363A" w14:textId="77777777" w:rsidR="006F3B7B" w:rsidRPr="006F3B7B" w:rsidRDefault="006F3B7B" w:rsidP="006F3B7B">
      <w:pPr>
        <w:spacing w:line="276" w:lineRule="auto"/>
        <w:rPr>
          <w:rFonts w:ascii="Calibri" w:hAnsi="Calibri"/>
        </w:rPr>
      </w:pPr>
    </w:p>
    <w:p w14:paraId="6194F7FB" w14:textId="77777777" w:rsidR="006F3B7B" w:rsidRPr="006F3B7B" w:rsidRDefault="006F3B7B" w:rsidP="006F3B7B">
      <w:pPr>
        <w:spacing w:line="276" w:lineRule="auto"/>
        <w:rPr>
          <w:rFonts w:ascii="Calibri" w:hAnsi="Calibri"/>
        </w:rPr>
      </w:pPr>
      <w:r w:rsidRPr="006F3B7B">
        <w:rPr>
          <w:rFonts w:ascii="Calibri" w:hAnsi="Calibri"/>
        </w:rPr>
        <w:t>“Then these men said, ‘We will never find any charge against Daniel, unless we find something against him concerning the law of his God’” (Daniel 6:5).</w:t>
      </w:r>
    </w:p>
    <w:p w14:paraId="2AFA38C5" w14:textId="77777777" w:rsidR="006F3B7B" w:rsidRPr="006F3B7B" w:rsidRDefault="006F3B7B" w:rsidP="006F3B7B">
      <w:pPr>
        <w:spacing w:line="276" w:lineRule="auto"/>
        <w:rPr>
          <w:rFonts w:ascii="Calibri" w:hAnsi="Calibri"/>
        </w:rPr>
      </w:pPr>
    </w:p>
    <w:p w14:paraId="5C60A1AD" w14:textId="77777777" w:rsidR="006F3B7B" w:rsidRPr="006F3B7B" w:rsidRDefault="006F3B7B" w:rsidP="006F3B7B">
      <w:pPr>
        <w:spacing w:line="276" w:lineRule="auto"/>
        <w:rPr>
          <w:rFonts w:ascii="Calibri" w:hAnsi="Calibri"/>
        </w:rPr>
      </w:pPr>
      <w:r w:rsidRPr="006F3B7B">
        <w:rPr>
          <w:rFonts w:ascii="Calibri" w:hAnsi="Calibri"/>
        </w:rPr>
        <w:t>Daniel is living in an environment where almost no one shares his faith. You thought you were the only Christian at your office, work, or school. Daniel had nobody who shared any of his beliefs. He was the only one in this area, but it never altered what Daniel believed he was to do. He was always the odd man out.</w:t>
      </w:r>
    </w:p>
    <w:p w14:paraId="022747F6" w14:textId="77777777" w:rsidR="006F3B7B" w:rsidRPr="006F3B7B" w:rsidRDefault="006F3B7B" w:rsidP="006F3B7B">
      <w:pPr>
        <w:spacing w:line="276" w:lineRule="auto"/>
        <w:rPr>
          <w:rFonts w:ascii="Calibri" w:hAnsi="Calibri"/>
        </w:rPr>
      </w:pPr>
    </w:p>
    <w:p w14:paraId="3800613D" w14:textId="7C764B1F" w:rsidR="006F3B7B" w:rsidRPr="006F3B7B" w:rsidRDefault="006F3B7B" w:rsidP="006F3B7B">
      <w:pPr>
        <w:spacing w:line="276" w:lineRule="auto"/>
        <w:rPr>
          <w:rFonts w:ascii="Calibri" w:hAnsi="Calibri"/>
        </w:rPr>
      </w:pPr>
      <w:r w:rsidRPr="006F3B7B">
        <w:rPr>
          <w:rFonts w:ascii="Calibri" w:hAnsi="Calibri"/>
        </w:rPr>
        <w:t>Many commentators believe Daniel at this time is maybe between 80-90 years old. He was an old man, but Daniel's convictions started when he was young. In fact, if you look at Daniel 1, Daniel is told by the king, “You need to eat of the king's table. You need to eat all the great food.” It violated the Levitical codes, the dietary codes of the Jews. Daniel said, “I have a question. King, can my friends and I go gluten free? We're vegan. We want to just eat vegetables and drink water. We don't want to be like everybody else.” The king was like, “Okay, knock yourself out.” At the end of a period of time, Daniel and his friends were sharper, brighter, more in tune with what was going on. As a result, the king was pretty impressed with it. Daniel's integrity started when he was young.</w:t>
      </w:r>
    </w:p>
    <w:p w14:paraId="019F35D6" w14:textId="77777777" w:rsidR="006F3B7B" w:rsidRPr="006F3B7B" w:rsidRDefault="006F3B7B" w:rsidP="006F3B7B">
      <w:pPr>
        <w:spacing w:line="276" w:lineRule="auto"/>
        <w:rPr>
          <w:rFonts w:ascii="Calibri" w:hAnsi="Calibri"/>
        </w:rPr>
      </w:pPr>
    </w:p>
    <w:p w14:paraId="53E10099" w14:textId="77777777" w:rsidR="006F3B7B" w:rsidRPr="006F3B7B" w:rsidRDefault="006F3B7B" w:rsidP="006F3B7B">
      <w:pPr>
        <w:spacing w:line="276" w:lineRule="auto"/>
        <w:rPr>
          <w:rFonts w:ascii="Calibri" w:hAnsi="Calibri"/>
        </w:rPr>
      </w:pPr>
      <w:r w:rsidRPr="006F3B7B">
        <w:rPr>
          <w:rFonts w:ascii="Calibri" w:hAnsi="Calibri"/>
        </w:rPr>
        <w:t xml:space="preserve">I want to say a word to the young people today. It’s easy to believe that you start living a life of integrity and character and virtue when you get to be older. The reality is, as a young person, you're laying the foundation of your life today. You can be 15 years old and you can be setting the direction of the rest of your life by the decisions that you're making. Don't believe for one </w:t>
      </w:r>
      <w:r w:rsidRPr="006F3B7B">
        <w:rPr>
          <w:rFonts w:ascii="Calibri" w:hAnsi="Calibri"/>
        </w:rPr>
        <w:lastRenderedPageBreak/>
        <w:t>minute that all of a sudden the decisions that really matter are when you have your 40</w:t>
      </w:r>
      <w:r w:rsidRPr="006F3B7B">
        <w:rPr>
          <w:rFonts w:ascii="Calibri" w:hAnsi="Calibri"/>
          <w:vertAlign w:val="superscript"/>
        </w:rPr>
        <w:t>th</w:t>
      </w:r>
      <w:r w:rsidRPr="006F3B7B">
        <w:rPr>
          <w:rFonts w:ascii="Calibri" w:hAnsi="Calibri"/>
        </w:rPr>
        <w:t xml:space="preserve"> birthday. It just doesn't work like that. </w:t>
      </w:r>
    </w:p>
    <w:p w14:paraId="79E0CDB7" w14:textId="77777777" w:rsidR="006F3B7B" w:rsidRPr="006F3B7B" w:rsidRDefault="006F3B7B" w:rsidP="006F3B7B">
      <w:pPr>
        <w:spacing w:line="276" w:lineRule="auto"/>
        <w:rPr>
          <w:rFonts w:ascii="Calibri" w:hAnsi="Calibri"/>
        </w:rPr>
      </w:pPr>
    </w:p>
    <w:p w14:paraId="4040CC82" w14:textId="77777777" w:rsidR="006F3B7B" w:rsidRPr="006F3B7B" w:rsidRDefault="006F3B7B" w:rsidP="006F3B7B">
      <w:pPr>
        <w:spacing w:line="276" w:lineRule="auto"/>
        <w:rPr>
          <w:rFonts w:ascii="Calibri" w:hAnsi="Calibri"/>
        </w:rPr>
      </w:pPr>
      <w:r w:rsidRPr="006F3B7B">
        <w:rPr>
          <w:rFonts w:ascii="Calibri" w:hAnsi="Calibri"/>
        </w:rPr>
        <w:t xml:space="preserve">Really, by the time Daniel is 80 or 90 years old, he has been walking with God since he was a young boy. How did Daniel walk in integrity? He had a pattern. He had always walked with God. </w:t>
      </w:r>
    </w:p>
    <w:p w14:paraId="10F267C7" w14:textId="77777777" w:rsidR="006F3B7B" w:rsidRPr="006F3B7B" w:rsidRDefault="006F3B7B" w:rsidP="006F3B7B">
      <w:pPr>
        <w:spacing w:line="276" w:lineRule="auto"/>
        <w:rPr>
          <w:rFonts w:ascii="Calibri" w:hAnsi="Calibri"/>
        </w:rPr>
      </w:pPr>
    </w:p>
    <w:p w14:paraId="3E83FAE2" w14:textId="77777777" w:rsidR="006F3B7B" w:rsidRPr="006F3B7B" w:rsidRDefault="006F3B7B" w:rsidP="006F3B7B">
      <w:pPr>
        <w:spacing w:line="276" w:lineRule="auto"/>
        <w:rPr>
          <w:rFonts w:ascii="Calibri" w:hAnsi="Calibri"/>
        </w:rPr>
      </w:pPr>
      <w:r w:rsidRPr="006F3B7B">
        <w:rPr>
          <w:rFonts w:ascii="Calibri" w:hAnsi="Calibri"/>
        </w:rPr>
        <w:t>You may be thinking, “Maybe it's late in the game for me to get started.” No, it's never too late. Just start where you are, when you are, where you are. Just get started today. Make a commitment today, “I'm going to live by God's standards. I want to be a godly person. I want to have integrity in my life.” Then you build a rhythm and a pattern. Over a long period of time, guess what? You get closer to God and you don't fall into some of the same traps as much as you used to. You'll have good days and bad days.</w:t>
      </w:r>
    </w:p>
    <w:p w14:paraId="683C95C7" w14:textId="77777777" w:rsidR="006F3B7B" w:rsidRPr="006F3B7B" w:rsidRDefault="006F3B7B" w:rsidP="006F3B7B">
      <w:pPr>
        <w:spacing w:line="276" w:lineRule="auto"/>
        <w:rPr>
          <w:rFonts w:ascii="Calibri" w:hAnsi="Calibri"/>
        </w:rPr>
      </w:pPr>
    </w:p>
    <w:p w14:paraId="774ADFC9" w14:textId="612CCFEF" w:rsidR="006F3B7B" w:rsidRPr="006F3B7B" w:rsidRDefault="006F3B7B" w:rsidP="006F3B7B">
      <w:pPr>
        <w:spacing w:line="276" w:lineRule="auto"/>
        <w:rPr>
          <w:rFonts w:ascii="Calibri" w:hAnsi="Calibri"/>
        </w:rPr>
      </w:pPr>
      <w:r w:rsidRPr="006F3B7B">
        <w:rPr>
          <w:rFonts w:ascii="Calibri" w:hAnsi="Calibri"/>
        </w:rPr>
        <w:t xml:space="preserve">This was the character of his life. You wonder, “How did Daniel pull this off?” Daniel had been walking with God for so long. Daniel already had made up his mind what he was going to do. In fact, when the law came down, it didn't surprise Daniel and it didn't alter any of his decisions. He already knew who he was. He already knew who he was about. He already knew what his boundaries were. </w:t>
      </w:r>
    </w:p>
    <w:p w14:paraId="0E7822D3" w14:textId="77777777" w:rsidR="006F3B7B" w:rsidRPr="006F3B7B" w:rsidRDefault="006F3B7B" w:rsidP="006F3B7B">
      <w:pPr>
        <w:spacing w:line="276" w:lineRule="auto"/>
        <w:rPr>
          <w:rFonts w:ascii="Calibri" w:hAnsi="Calibri"/>
        </w:rPr>
      </w:pPr>
    </w:p>
    <w:p w14:paraId="31DCB56C" w14:textId="77777777" w:rsidR="006F3B7B" w:rsidRPr="006F3B7B" w:rsidRDefault="006F3B7B" w:rsidP="006F3B7B">
      <w:pPr>
        <w:spacing w:line="276" w:lineRule="auto"/>
        <w:rPr>
          <w:rFonts w:ascii="Calibri" w:hAnsi="Calibri"/>
        </w:rPr>
      </w:pPr>
      <w:r w:rsidRPr="006F3B7B">
        <w:rPr>
          <w:rFonts w:ascii="Calibri" w:hAnsi="Calibri"/>
        </w:rPr>
        <w:t xml:space="preserve">If you wait to find out what your boundaries are until you're pressed in the moment, it's already too late. Daniel knew. He knew he was going to walk with God, and he knew nobody or </w:t>
      </w:r>
      <w:proofErr w:type="spellStart"/>
      <w:r w:rsidRPr="006F3B7B">
        <w:rPr>
          <w:rFonts w:ascii="Calibri" w:hAnsi="Calibri"/>
        </w:rPr>
        <w:t>no thing</w:t>
      </w:r>
      <w:proofErr w:type="spellEnd"/>
      <w:r w:rsidRPr="006F3B7B">
        <w:rPr>
          <w:rFonts w:ascii="Calibri" w:hAnsi="Calibri"/>
        </w:rPr>
        <w:t xml:space="preserve"> was going to violate his passion for God. He lives this life of integrity. It's never too early and it's never too late to begin as well. </w:t>
      </w:r>
    </w:p>
    <w:p w14:paraId="7B28AF9F" w14:textId="77777777" w:rsidR="006F3B7B" w:rsidRPr="006F3B7B" w:rsidRDefault="006F3B7B" w:rsidP="006F3B7B">
      <w:pPr>
        <w:spacing w:line="276" w:lineRule="auto"/>
        <w:rPr>
          <w:rFonts w:ascii="Calibri" w:hAnsi="Calibri"/>
        </w:rPr>
      </w:pPr>
    </w:p>
    <w:p w14:paraId="62E65A39" w14:textId="77777777" w:rsidR="006F3B7B" w:rsidRPr="006F3B7B" w:rsidRDefault="006F3B7B" w:rsidP="006F3B7B">
      <w:pPr>
        <w:spacing w:line="276" w:lineRule="auto"/>
        <w:rPr>
          <w:rFonts w:ascii="Calibri" w:hAnsi="Calibri"/>
        </w:rPr>
      </w:pPr>
      <w:r w:rsidRPr="006F3B7B">
        <w:rPr>
          <w:rFonts w:ascii="Calibri" w:hAnsi="Calibri"/>
        </w:rPr>
        <w:t xml:space="preserve">Integrity is cultivated through regular habits of prayer. Integrity begins in the quiet, unseen moments. It is not when you're on the stage. It's when you're alone with God. It's in those moments when nobody is looking. </w:t>
      </w:r>
    </w:p>
    <w:p w14:paraId="3A203977" w14:textId="77777777" w:rsidR="006F3B7B" w:rsidRPr="006F3B7B" w:rsidRDefault="006F3B7B" w:rsidP="006F3B7B">
      <w:pPr>
        <w:spacing w:line="276" w:lineRule="auto"/>
        <w:rPr>
          <w:rFonts w:ascii="Calibri" w:hAnsi="Calibri"/>
        </w:rPr>
      </w:pPr>
    </w:p>
    <w:p w14:paraId="01494E45" w14:textId="77777777" w:rsidR="006F3B7B" w:rsidRPr="006F3B7B" w:rsidRDefault="006F3B7B" w:rsidP="006F3B7B">
      <w:pPr>
        <w:spacing w:line="276" w:lineRule="auto"/>
        <w:rPr>
          <w:rFonts w:ascii="Calibri" w:hAnsi="Calibri"/>
        </w:rPr>
      </w:pPr>
      <w:r w:rsidRPr="006F3B7B">
        <w:rPr>
          <w:rFonts w:ascii="Calibri" w:hAnsi="Calibri"/>
        </w:rPr>
        <w:t xml:space="preserve">Daniel commits what we would call today civil disobedience. He goes against the law of the land. </w:t>
      </w:r>
    </w:p>
    <w:p w14:paraId="744C5DD8" w14:textId="77777777" w:rsidR="006F3B7B" w:rsidRPr="006F3B7B" w:rsidRDefault="006F3B7B" w:rsidP="006F3B7B">
      <w:pPr>
        <w:spacing w:line="276" w:lineRule="auto"/>
        <w:rPr>
          <w:rFonts w:ascii="Calibri" w:hAnsi="Calibri"/>
        </w:rPr>
      </w:pPr>
    </w:p>
    <w:p w14:paraId="30B90AD3" w14:textId="78A340D3" w:rsidR="006F3B7B" w:rsidRPr="006F3B7B" w:rsidRDefault="006F3B7B" w:rsidP="006F3B7B">
      <w:pPr>
        <w:spacing w:line="276" w:lineRule="auto"/>
        <w:rPr>
          <w:rFonts w:ascii="Calibri" w:hAnsi="Calibri"/>
        </w:rPr>
      </w:pPr>
      <w:r w:rsidRPr="006F3B7B">
        <w:rPr>
          <w:rFonts w:ascii="Calibri" w:hAnsi="Calibri"/>
        </w:rPr>
        <w:t xml:space="preserve">We have a lot of religious freedoms in America today. We're a lot better off than some of our friends in Russia, the Middle East, and some other countries, like China, where there are not religious freedoms. There are people in our country who want to take our religious freedoms from us, and we shouldn't take it for granted. If there's ever a time when we have to choose faith or the laws of the land, the decision should be easy. We're going with God. We don't care </w:t>
      </w:r>
      <w:r w:rsidRPr="006F3B7B">
        <w:rPr>
          <w:rFonts w:ascii="Calibri" w:hAnsi="Calibri"/>
        </w:rPr>
        <w:lastRenderedPageBreak/>
        <w:t xml:space="preserve">what the cost is. We want to do what's right. We want to be people of character and integrity, and we want to walk with God. </w:t>
      </w:r>
    </w:p>
    <w:p w14:paraId="45E1207C" w14:textId="77777777" w:rsidR="006F3B7B" w:rsidRPr="006F3B7B" w:rsidRDefault="006F3B7B" w:rsidP="006F3B7B">
      <w:pPr>
        <w:spacing w:line="276" w:lineRule="auto"/>
        <w:rPr>
          <w:rFonts w:ascii="Calibri" w:hAnsi="Calibri"/>
        </w:rPr>
      </w:pPr>
    </w:p>
    <w:p w14:paraId="68A81B19" w14:textId="17EB2D3E" w:rsidR="006F3B7B" w:rsidRPr="006F3B7B" w:rsidRDefault="006F3B7B" w:rsidP="006F3B7B">
      <w:pPr>
        <w:spacing w:line="276" w:lineRule="auto"/>
        <w:rPr>
          <w:rFonts w:ascii="Calibri" w:hAnsi="Calibri"/>
        </w:rPr>
      </w:pPr>
      <w:r w:rsidRPr="006F3B7B">
        <w:rPr>
          <w:rFonts w:ascii="Calibri" w:hAnsi="Calibri"/>
        </w:rPr>
        <w:t>A few years ago, G</w:t>
      </w:r>
      <w:r w:rsidR="005E1E69">
        <w:rPr>
          <w:rFonts w:ascii="Calibri" w:hAnsi="Calibri"/>
        </w:rPr>
        <w:t>e</w:t>
      </w:r>
      <w:r w:rsidRPr="006F3B7B">
        <w:rPr>
          <w:rFonts w:ascii="Calibri" w:hAnsi="Calibri"/>
        </w:rPr>
        <w:t xml:space="preserve">na and I were pastoring a church in Colorado. During the shutdowns of COVID-19, we got word that churches were not supposed to sing in their worship services. You were allowed to have church, but you weren't allowed to sing. You could preach, you could pray, but you weren't supposed to sing. The problem is that singing is part of Christian theology. That's part of the worship of God. The next Sunday, we went to church and guess what we did? We turned the amplifiers up. We’re not going to let the government dictate to us how we're going to worship. We want to have integrity. We want to have character. We serve God over men. </w:t>
      </w:r>
    </w:p>
    <w:p w14:paraId="1424770F" w14:textId="77777777" w:rsidR="006F3B7B" w:rsidRPr="006F3B7B" w:rsidRDefault="006F3B7B" w:rsidP="006F3B7B">
      <w:pPr>
        <w:spacing w:line="276" w:lineRule="auto"/>
        <w:rPr>
          <w:rFonts w:ascii="Calibri" w:hAnsi="Calibri"/>
        </w:rPr>
      </w:pPr>
    </w:p>
    <w:p w14:paraId="55F84048" w14:textId="58841323" w:rsidR="006F3B7B" w:rsidRPr="006F3B7B" w:rsidRDefault="006F3B7B" w:rsidP="006F3B7B">
      <w:pPr>
        <w:spacing w:line="276" w:lineRule="auto"/>
        <w:rPr>
          <w:rFonts w:ascii="Calibri" w:hAnsi="Calibri"/>
        </w:rPr>
      </w:pPr>
      <w:r w:rsidRPr="006F3B7B">
        <w:rPr>
          <w:rFonts w:ascii="Calibri" w:hAnsi="Calibri"/>
        </w:rPr>
        <w:t>This is the attitude of Daniel</w:t>
      </w:r>
      <w:r w:rsidR="006F5D1B">
        <w:rPr>
          <w:rFonts w:ascii="Calibri" w:hAnsi="Calibri"/>
        </w:rPr>
        <w:t xml:space="preserve"> – </w:t>
      </w:r>
      <w:r w:rsidRPr="006F3B7B">
        <w:rPr>
          <w:rFonts w:ascii="Calibri" w:hAnsi="Calibri"/>
        </w:rPr>
        <w:t xml:space="preserve">“I don't like the law. I'm not excited about it. It doesn't change anything that I do.” </w:t>
      </w:r>
    </w:p>
    <w:p w14:paraId="2FC6EF16" w14:textId="77777777" w:rsidR="006F3B7B" w:rsidRPr="006F3B7B" w:rsidRDefault="006F3B7B" w:rsidP="006F3B7B">
      <w:pPr>
        <w:spacing w:line="276" w:lineRule="auto"/>
        <w:rPr>
          <w:rFonts w:ascii="Calibri" w:hAnsi="Calibri"/>
        </w:rPr>
      </w:pPr>
    </w:p>
    <w:p w14:paraId="3AE42C08" w14:textId="2D1C3046" w:rsidR="006F5D1B" w:rsidRDefault="006F3B7B" w:rsidP="006F3B7B">
      <w:pPr>
        <w:spacing w:line="276" w:lineRule="auto"/>
        <w:rPr>
          <w:rFonts w:ascii="Calibri" w:hAnsi="Calibri"/>
        </w:rPr>
      </w:pPr>
      <w:r w:rsidRPr="006F3B7B">
        <w:rPr>
          <w:rFonts w:ascii="Calibri" w:hAnsi="Calibri"/>
        </w:rPr>
        <w:t xml:space="preserve">Several years ago, a guy named James Patterson and a friend of his, Peter Kim, authored a book, called </w:t>
      </w:r>
      <w:r w:rsidRPr="006F3B7B">
        <w:rPr>
          <w:rFonts w:ascii="Calibri" w:hAnsi="Calibri"/>
          <w:i/>
          <w:iCs/>
        </w:rPr>
        <w:t>The Day America Told the Truth.</w:t>
      </w:r>
      <w:r w:rsidRPr="006F3B7B">
        <w:rPr>
          <w:rFonts w:ascii="Calibri" w:hAnsi="Calibri"/>
        </w:rPr>
        <w:t xml:space="preserve"> They conducted a survey by asking Americans what they would be willing to do for the sum of 10 million dollars. The results were shocking</w:t>
      </w:r>
      <w:r w:rsidR="006F5D1B">
        <w:rPr>
          <w:rFonts w:ascii="Calibri" w:hAnsi="Calibri"/>
        </w:rPr>
        <w:t>:</w:t>
      </w:r>
    </w:p>
    <w:p w14:paraId="6D4EC5B4" w14:textId="77777777" w:rsidR="006F5D1B" w:rsidRDefault="006F3B7B" w:rsidP="006F3B7B">
      <w:pPr>
        <w:spacing w:line="276" w:lineRule="auto"/>
        <w:rPr>
          <w:rFonts w:ascii="Calibri" w:hAnsi="Calibri"/>
        </w:rPr>
      </w:pPr>
      <w:r w:rsidRPr="006F3B7B">
        <w:rPr>
          <w:rFonts w:ascii="Calibri" w:hAnsi="Calibri"/>
        </w:rPr>
        <w:t xml:space="preserve">25% of those surveyed said they would abandon their entire family. 1 out of 4 people would say, “See you later” to the family for 10 million dollars. </w:t>
      </w:r>
    </w:p>
    <w:p w14:paraId="5A3F798A" w14:textId="77777777" w:rsidR="006F5D1B" w:rsidRDefault="006F3B7B" w:rsidP="006F3B7B">
      <w:pPr>
        <w:spacing w:line="276" w:lineRule="auto"/>
        <w:rPr>
          <w:rFonts w:ascii="Calibri" w:hAnsi="Calibri"/>
        </w:rPr>
      </w:pPr>
      <w:r w:rsidRPr="006F3B7B">
        <w:rPr>
          <w:rFonts w:ascii="Calibri" w:hAnsi="Calibri"/>
        </w:rPr>
        <w:t xml:space="preserve">25% said they would abandon their church for 10 million dollars. </w:t>
      </w:r>
    </w:p>
    <w:p w14:paraId="72278783" w14:textId="77777777" w:rsidR="006F5D1B" w:rsidRDefault="006F3B7B" w:rsidP="006F3B7B">
      <w:pPr>
        <w:spacing w:line="276" w:lineRule="auto"/>
        <w:rPr>
          <w:rFonts w:ascii="Calibri" w:hAnsi="Calibri"/>
        </w:rPr>
      </w:pPr>
      <w:r w:rsidRPr="006F3B7B">
        <w:rPr>
          <w:rFonts w:ascii="Calibri" w:hAnsi="Calibri"/>
        </w:rPr>
        <w:t xml:space="preserve">23% said they would be willing to become prostitutes for a week. </w:t>
      </w:r>
    </w:p>
    <w:p w14:paraId="577FEF68" w14:textId="77777777" w:rsidR="006F5D1B" w:rsidRDefault="006F3B7B" w:rsidP="006F3B7B">
      <w:pPr>
        <w:spacing w:line="276" w:lineRule="auto"/>
        <w:rPr>
          <w:rFonts w:ascii="Calibri" w:hAnsi="Calibri"/>
        </w:rPr>
      </w:pPr>
      <w:r w:rsidRPr="006F3B7B">
        <w:rPr>
          <w:rFonts w:ascii="Calibri" w:hAnsi="Calibri"/>
        </w:rPr>
        <w:t xml:space="preserve">16% would give up their American citizenship. </w:t>
      </w:r>
    </w:p>
    <w:p w14:paraId="23A7ED25" w14:textId="77777777" w:rsidR="006F5D1B" w:rsidRDefault="006F3B7B" w:rsidP="006F3B7B">
      <w:pPr>
        <w:spacing w:line="276" w:lineRule="auto"/>
        <w:rPr>
          <w:rFonts w:ascii="Calibri" w:hAnsi="Calibri"/>
        </w:rPr>
      </w:pPr>
      <w:r w:rsidRPr="006F3B7B">
        <w:rPr>
          <w:rFonts w:ascii="Calibri" w:hAnsi="Calibri"/>
        </w:rPr>
        <w:t xml:space="preserve">16% would leave their spouses. </w:t>
      </w:r>
    </w:p>
    <w:p w14:paraId="73FE8B36" w14:textId="77777777" w:rsidR="006F5D1B" w:rsidRDefault="006F3B7B" w:rsidP="006F3B7B">
      <w:pPr>
        <w:spacing w:line="276" w:lineRule="auto"/>
        <w:rPr>
          <w:rFonts w:ascii="Calibri" w:hAnsi="Calibri"/>
        </w:rPr>
      </w:pPr>
      <w:r w:rsidRPr="006F3B7B">
        <w:rPr>
          <w:rFonts w:ascii="Calibri" w:hAnsi="Calibri"/>
        </w:rPr>
        <w:t xml:space="preserve">10% said they would murder somebody </w:t>
      </w:r>
      <w:r w:rsidR="00685EFE">
        <w:rPr>
          <w:rFonts w:ascii="Calibri" w:hAnsi="Calibri"/>
        </w:rPr>
        <w:t>or</w:t>
      </w:r>
      <w:r w:rsidRPr="006F3B7B">
        <w:rPr>
          <w:rFonts w:ascii="Calibri" w:hAnsi="Calibri"/>
        </w:rPr>
        <w:t xml:space="preserve"> withhold testimony from letting a murderer go free. </w:t>
      </w:r>
    </w:p>
    <w:p w14:paraId="4410B232" w14:textId="77777777" w:rsidR="006F5D1B" w:rsidRDefault="006F3B7B" w:rsidP="006F3B7B">
      <w:pPr>
        <w:spacing w:line="276" w:lineRule="auto"/>
        <w:rPr>
          <w:rFonts w:ascii="Calibri" w:hAnsi="Calibri"/>
        </w:rPr>
      </w:pPr>
      <w:r w:rsidRPr="006F3B7B">
        <w:rPr>
          <w:rFonts w:ascii="Calibri" w:hAnsi="Calibri"/>
        </w:rPr>
        <w:t xml:space="preserve">7% said they would kill a stranger. That gets kind of creepy, doesn't it? </w:t>
      </w:r>
    </w:p>
    <w:p w14:paraId="7DCEEC2A" w14:textId="1080E5DC" w:rsidR="006F3B7B" w:rsidRPr="006F3B7B" w:rsidRDefault="006F3B7B" w:rsidP="006F3B7B">
      <w:pPr>
        <w:spacing w:line="276" w:lineRule="auto"/>
        <w:rPr>
          <w:rFonts w:ascii="Calibri" w:hAnsi="Calibri"/>
        </w:rPr>
      </w:pPr>
      <w:r w:rsidRPr="006F3B7B">
        <w:rPr>
          <w:rFonts w:ascii="Calibri" w:hAnsi="Calibri"/>
        </w:rPr>
        <w:t>This is the only one that I ever thought about before</w:t>
      </w:r>
      <w:r w:rsidR="00685EFE">
        <w:rPr>
          <w:rFonts w:ascii="Calibri" w:hAnsi="Calibri"/>
        </w:rPr>
        <w:t xml:space="preserve">: </w:t>
      </w:r>
      <w:r w:rsidRPr="006F3B7B">
        <w:rPr>
          <w:rFonts w:ascii="Calibri" w:hAnsi="Calibri"/>
        </w:rPr>
        <w:t>3% said would put their children up for adoption. No, I'm just kidding. My kids are awesome. Maybe you did pray about that, I don't know! For 10 million dollars</w:t>
      </w:r>
      <w:r w:rsidR="006F5D1B">
        <w:rPr>
          <w:rFonts w:ascii="Calibri" w:hAnsi="Calibri"/>
        </w:rPr>
        <w:t>, t</w:t>
      </w:r>
      <w:r w:rsidRPr="006F3B7B">
        <w:rPr>
          <w:rFonts w:ascii="Calibri" w:hAnsi="Calibri"/>
        </w:rPr>
        <w:t>hat’s kind of scary.</w:t>
      </w:r>
    </w:p>
    <w:p w14:paraId="06470AE9" w14:textId="77777777" w:rsidR="006F3B7B" w:rsidRPr="006F3B7B" w:rsidRDefault="006F3B7B" w:rsidP="006F3B7B">
      <w:pPr>
        <w:spacing w:line="276" w:lineRule="auto"/>
        <w:rPr>
          <w:rFonts w:ascii="Calibri" w:hAnsi="Calibri"/>
        </w:rPr>
      </w:pPr>
    </w:p>
    <w:p w14:paraId="6E7A45AA" w14:textId="77777777" w:rsidR="006F3B7B" w:rsidRPr="006F3B7B" w:rsidRDefault="006F3B7B" w:rsidP="006F3B7B">
      <w:pPr>
        <w:spacing w:line="276" w:lineRule="auto"/>
        <w:rPr>
          <w:rFonts w:ascii="Calibri" w:hAnsi="Calibri"/>
        </w:rPr>
      </w:pPr>
      <w:r w:rsidRPr="006F3B7B">
        <w:rPr>
          <w:rFonts w:ascii="Calibri" w:hAnsi="Calibri"/>
        </w:rPr>
        <w:t xml:space="preserve">When the pressure is on, when the opportunity is great, it's easy to go AWOL. It's easy to leave. </w:t>
      </w:r>
    </w:p>
    <w:p w14:paraId="63CF6D5D" w14:textId="77777777" w:rsidR="006F3B7B" w:rsidRPr="006F3B7B" w:rsidRDefault="006F3B7B" w:rsidP="006F3B7B">
      <w:pPr>
        <w:spacing w:line="276" w:lineRule="auto"/>
        <w:rPr>
          <w:rFonts w:ascii="Calibri" w:hAnsi="Calibri"/>
        </w:rPr>
      </w:pPr>
    </w:p>
    <w:p w14:paraId="27A36420" w14:textId="2D74A7E0" w:rsidR="006F3B7B" w:rsidRPr="006F3B7B" w:rsidRDefault="006F3B7B" w:rsidP="006F3B7B">
      <w:pPr>
        <w:spacing w:line="276" w:lineRule="auto"/>
        <w:rPr>
          <w:rFonts w:ascii="Calibri" w:hAnsi="Calibri"/>
        </w:rPr>
      </w:pPr>
      <w:r w:rsidRPr="006F3B7B">
        <w:rPr>
          <w:rFonts w:ascii="Calibri" w:hAnsi="Calibri"/>
        </w:rPr>
        <w:t>I used to have a staff member who worked for me. Whenever we were at church and somebody wanted to go out to eat or get ice cream, he would proudly declare, “It's cheat day.” He was constantly on a diet. He would have cheat day maybe three or four days a week. It was always cheat day.</w:t>
      </w:r>
    </w:p>
    <w:p w14:paraId="4244E336" w14:textId="77777777" w:rsidR="006F3B7B" w:rsidRPr="006F3B7B" w:rsidRDefault="006F3B7B" w:rsidP="006F3B7B">
      <w:pPr>
        <w:spacing w:line="276" w:lineRule="auto"/>
        <w:rPr>
          <w:rFonts w:ascii="Calibri" w:hAnsi="Calibri"/>
        </w:rPr>
      </w:pPr>
    </w:p>
    <w:p w14:paraId="67CD624F" w14:textId="77777777" w:rsidR="006F3B7B" w:rsidRPr="006F3B7B" w:rsidRDefault="006F3B7B" w:rsidP="006F3B7B">
      <w:pPr>
        <w:spacing w:line="276" w:lineRule="auto"/>
        <w:rPr>
          <w:rFonts w:ascii="Calibri" w:hAnsi="Calibri"/>
        </w:rPr>
      </w:pPr>
      <w:r w:rsidRPr="006F3B7B">
        <w:rPr>
          <w:rFonts w:ascii="Calibri" w:hAnsi="Calibri"/>
        </w:rPr>
        <w:lastRenderedPageBreak/>
        <w:t xml:space="preserve">What's interesting about this situation with Daniel is that the law was only for 30 days. How easy would it have been for Daniel to say, “I'm going to take a hiatus from prayer for 30 days. On day 31 I'll make it all up. I'll pray all day long on day 31.” How easy would it have been for Daniel to say, “At 2:30 a.m. I'm going to pull the covers over my head and I'm going to quietly and secretly say a prayer to God.” No, that was not his resolution. Daniel resolved in his heart to do what he had always done, which was to pray three times a day – morning, afternoon, and evening. He opened his window to the city of Jerusalem, the sacred city of David, and there he prayed as he had always done it. Why? Because he had that integrity. </w:t>
      </w:r>
    </w:p>
    <w:p w14:paraId="4D416CC8" w14:textId="77777777" w:rsidR="006F3B7B" w:rsidRPr="006F3B7B" w:rsidRDefault="006F3B7B" w:rsidP="006F3B7B">
      <w:pPr>
        <w:spacing w:line="276" w:lineRule="auto"/>
        <w:rPr>
          <w:rFonts w:ascii="Calibri" w:hAnsi="Calibri"/>
        </w:rPr>
      </w:pPr>
    </w:p>
    <w:p w14:paraId="61F706B3" w14:textId="77777777" w:rsidR="006F3B7B" w:rsidRPr="006F3B7B" w:rsidRDefault="006F3B7B" w:rsidP="006F3B7B">
      <w:pPr>
        <w:spacing w:line="276" w:lineRule="auto"/>
        <w:rPr>
          <w:rFonts w:ascii="Calibri" w:hAnsi="Calibri"/>
        </w:rPr>
      </w:pPr>
      <w:r w:rsidRPr="006F3B7B">
        <w:rPr>
          <w:rFonts w:ascii="Calibri" w:hAnsi="Calibri"/>
        </w:rPr>
        <w:t xml:space="preserve">God wants us to be people of integrity. How do we do that? </w:t>
      </w:r>
    </w:p>
    <w:p w14:paraId="5CC8FD42" w14:textId="77777777" w:rsidR="006F3B7B" w:rsidRPr="006F3B7B" w:rsidRDefault="006F3B7B" w:rsidP="006F3B7B">
      <w:pPr>
        <w:spacing w:line="276" w:lineRule="auto"/>
        <w:rPr>
          <w:rFonts w:ascii="Calibri" w:hAnsi="Calibri"/>
        </w:rPr>
      </w:pPr>
    </w:p>
    <w:p w14:paraId="25A8ACF6" w14:textId="77777777" w:rsidR="006F3B7B" w:rsidRPr="006F3B7B" w:rsidRDefault="006F3B7B" w:rsidP="006F3B7B">
      <w:pPr>
        <w:spacing w:line="276" w:lineRule="auto"/>
        <w:rPr>
          <w:rFonts w:ascii="Calibri" w:hAnsi="Calibri"/>
          <w:b/>
          <w:bCs/>
        </w:rPr>
      </w:pPr>
      <w:r w:rsidRPr="006F3B7B">
        <w:rPr>
          <w:rFonts w:ascii="Calibri" w:hAnsi="Calibri"/>
          <w:b/>
          <w:bCs/>
        </w:rPr>
        <w:t>3. INTERCESSION – Bringing every concern in prayer.</w:t>
      </w:r>
    </w:p>
    <w:p w14:paraId="530026FE" w14:textId="77777777" w:rsidR="006F3B7B" w:rsidRPr="006F3B7B" w:rsidRDefault="006F3B7B" w:rsidP="006F3B7B">
      <w:pPr>
        <w:spacing w:line="276" w:lineRule="auto"/>
        <w:rPr>
          <w:rFonts w:ascii="Calibri" w:hAnsi="Calibri"/>
        </w:rPr>
      </w:pPr>
    </w:p>
    <w:p w14:paraId="47E4BF01" w14:textId="77777777" w:rsidR="006F3B7B" w:rsidRPr="006F3B7B" w:rsidRDefault="006F3B7B" w:rsidP="006F3B7B">
      <w:pPr>
        <w:spacing w:line="276" w:lineRule="auto"/>
        <w:rPr>
          <w:rFonts w:ascii="Calibri" w:hAnsi="Calibri"/>
        </w:rPr>
      </w:pPr>
      <w:r w:rsidRPr="006F3B7B">
        <w:rPr>
          <w:rFonts w:ascii="Calibri" w:hAnsi="Calibri"/>
        </w:rPr>
        <w:t xml:space="preserve">Intercession is talking to God, bringing every concern to God in prayer. Our prayer life has a lot to do with our courage. In fact, I would submit today, I don't know how you could be a person of courage if you don't have some kind of prayer life. </w:t>
      </w:r>
    </w:p>
    <w:p w14:paraId="2D80764F" w14:textId="77777777" w:rsidR="006F3B7B" w:rsidRPr="006F3B7B" w:rsidRDefault="006F3B7B" w:rsidP="006F3B7B">
      <w:pPr>
        <w:spacing w:line="276" w:lineRule="auto"/>
        <w:rPr>
          <w:rFonts w:ascii="Calibri" w:hAnsi="Calibri"/>
        </w:rPr>
      </w:pPr>
    </w:p>
    <w:p w14:paraId="34479296" w14:textId="77777777" w:rsidR="006F3B7B" w:rsidRPr="006F3B7B" w:rsidRDefault="006F3B7B" w:rsidP="006F3B7B">
      <w:pPr>
        <w:spacing w:line="276" w:lineRule="auto"/>
        <w:rPr>
          <w:rFonts w:ascii="Calibri" w:hAnsi="Calibri"/>
        </w:rPr>
      </w:pPr>
      <w:r w:rsidRPr="006F3B7B">
        <w:rPr>
          <w:rFonts w:ascii="Calibri" w:hAnsi="Calibri"/>
        </w:rPr>
        <w:t>“So King Darius signed the written edict. When Daniel learned that the document had been signed, he went into his house. The windows in its upstairs room opened toward Jerusalem, and three times a day he got down on his knees, prayed, and gave thanks to his God, just as he had done before. Then these men went as a group and found Daniel petitioning and imploring his God. So they approached the king and asked about his edict: ‘Didn’t you sign an edict that for thirty days any person who petitions any god or man except you, the king, will be thrown into the lions’ den?’” (Daniel 6:9-12).</w:t>
      </w:r>
    </w:p>
    <w:p w14:paraId="38CF4ED2" w14:textId="77777777" w:rsidR="006F3B7B" w:rsidRPr="006F3B7B" w:rsidRDefault="006F3B7B" w:rsidP="006F3B7B">
      <w:pPr>
        <w:spacing w:line="276" w:lineRule="auto"/>
        <w:rPr>
          <w:rFonts w:ascii="Calibri" w:hAnsi="Calibri"/>
        </w:rPr>
      </w:pPr>
    </w:p>
    <w:p w14:paraId="040FAF53" w14:textId="77777777" w:rsidR="006F3B7B" w:rsidRPr="006F3B7B" w:rsidRDefault="006F3B7B" w:rsidP="006F3B7B">
      <w:pPr>
        <w:spacing w:line="276" w:lineRule="auto"/>
        <w:rPr>
          <w:rFonts w:ascii="Calibri" w:hAnsi="Calibri"/>
        </w:rPr>
      </w:pPr>
      <w:r w:rsidRPr="006F3B7B">
        <w:rPr>
          <w:rFonts w:ascii="Calibri" w:hAnsi="Calibri"/>
        </w:rPr>
        <w:t xml:space="preserve">Notice Daniel's response. There is no hesitation. He doesn't get the word that the law has been enacted and says, “I need to think about this for a while.” No. It just says simply that he does what he had always done. He goes to the same place, he opens the same windows, he faces the same place. He does it three times a day. He didn't say, “I used to pray three times a day, now I'm going to pray one time a day.” He just does what he had always done. He was remarkably consistent. Daniel realized that the power that he had </w:t>
      </w:r>
      <w:proofErr w:type="spellStart"/>
      <w:r w:rsidRPr="006F3B7B">
        <w:rPr>
          <w:rFonts w:ascii="Calibri" w:hAnsi="Calibri"/>
        </w:rPr>
        <w:t>came</w:t>
      </w:r>
      <w:proofErr w:type="spellEnd"/>
      <w:r w:rsidRPr="006F3B7B">
        <w:rPr>
          <w:rFonts w:ascii="Calibri" w:hAnsi="Calibri"/>
        </w:rPr>
        <w:t xml:space="preserve"> from God. </w:t>
      </w:r>
    </w:p>
    <w:p w14:paraId="68C5BF3E" w14:textId="77777777" w:rsidR="006F3B7B" w:rsidRPr="006F3B7B" w:rsidRDefault="006F3B7B" w:rsidP="006F3B7B">
      <w:pPr>
        <w:spacing w:line="276" w:lineRule="auto"/>
        <w:rPr>
          <w:rFonts w:ascii="Calibri" w:hAnsi="Calibri"/>
        </w:rPr>
      </w:pPr>
    </w:p>
    <w:p w14:paraId="0546A14B" w14:textId="77777777" w:rsidR="006F3B7B" w:rsidRPr="006F3B7B" w:rsidRDefault="006F3B7B" w:rsidP="006F3B7B">
      <w:pPr>
        <w:spacing w:line="276" w:lineRule="auto"/>
        <w:rPr>
          <w:rFonts w:ascii="Calibri" w:hAnsi="Calibri"/>
        </w:rPr>
      </w:pPr>
      <w:r w:rsidRPr="006F3B7B">
        <w:rPr>
          <w:rFonts w:ascii="Calibri" w:hAnsi="Calibri"/>
        </w:rPr>
        <w:t xml:space="preserve">You can't be courageous without God. God is the source of your strength. God is the source of your power. You can't pull God out of the equation and have the life that you want to have. You can't be courageous without Him. </w:t>
      </w:r>
    </w:p>
    <w:p w14:paraId="01A65FB7" w14:textId="77777777" w:rsidR="006F3B7B" w:rsidRPr="006F3B7B" w:rsidRDefault="006F3B7B" w:rsidP="006F3B7B">
      <w:pPr>
        <w:spacing w:line="276" w:lineRule="auto"/>
        <w:rPr>
          <w:rFonts w:ascii="Calibri" w:hAnsi="Calibri"/>
        </w:rPr>
      </w:pPr>
    </w:p>
    <w:p w14:paraId="66B29C10" w14:textId="4ACDC315" w:rsidR="006F3B7B" w:rsidRPr="006F3B7B" w:rsidRDefault="006F3B7B" w:rsidP="006F3B7B">
      <w:pPr>
        <w:spacing w:line="276" w:lineRule="auto"/>
        <w:rPr>
          <w:rFonts w:ascii="Calibri" w:hAnsi="Calibri"/>
        </w:rPr>
      </w:pPr>
      <w:r w:rsidRPr="006F3B7B">
        <w:rPr>
          <w:rFonts w:ascii="Calibri" w:hAnsi="Calibri"/>
        </w:rPr>
        <w:lastRenderedPageBreak/>
        <w:t xml:space="preserve">For Daniel, to not pray was the ultimate oxymoron. How could </w:t>
      </w:r>
      <w:r w:rsidR="004C0A85">
        <w:rPr>
          <w:rFonts w:ascii="Calibri" w:hAnsi="Calibri"/>
        </w:rPr>
        <w:t>he</w:t>
      </w:r>
      <w:r w:rsidRPr="006F3B7B">
        <w:rPr>
          <w:rFonts w:ascii="Calibri" w:hAnsi="Calibri"/>
        </w:rPr>
        <w:t xml:space="preserve"> do that? He was addicted to prayer. He knew he couldn't give it up. No cheat days, no cheat months for Daniel. He couldn't do it. </w:t>
      </w:r>
    </w:p>
    <w:p w14:paraId="6D19EE93" w14:textId="77777777" w:rsidR="006F3B7B" w:rsidRPr="006F3B7B" w:rsidRDefault="006F3B7B" w:rsidP="006F3B7B">
      <w:pPr>
        <w:spacing w:line="276" w:lineRule="auto"/>
        <w:rPr>
          <w:rFonts w:ascii="Calibri" w:hAnsi="Calibri"/>
        </w:rPr>
      </w:pPr>
    </w:p>
    <w:p w14:paraId="16E25DC3" w14:textId="4A3799DB" w:rsidR="006F3B7B" w:rsidRPr="006F3B7B" w:rsidRDefault="006F3B7B" w:rsidP="006F3B7B">
      <w:pPr>
        <w:spacing w:line="276" w:lineRule="auto"/>
        <w:rPr>
          <w:rFonts w:ascii="Calibri" w:hAnsi="Calibri"/>
        </w:rPr>
      </w:pPr>
      <w:r w:rsidRPr="006F3B7B">
        <w:rPr>
          <w:rFonts w:ascii="Calibri" w:hAnsi="Calibri"/>
        </w:rPr>
        <w:t>What do you do when you get into trouble? What do you do when you get bad news? Do you panic? Do you crawl into the fetal position? Do you call and talk to a friend? Do you get angry? Do you post an online review? Do you try to fix it yourself? Or do you pray</w:t>
      </w:r>
      <w:r w:rsidR="004C0A85">
        <w:rPr>
          <w:rFonts w:ascii="Calibri" w:hAnsi="Calibri"/>
        </w:rPr>
        <w:t xml:space="preserve"> and </w:t>
      </w:r>
      <w:r w:rsidRPr="006F3B7B">
        <w:rPr>
          <w:rFonts w:ascii="Calibri" w:hAnsi="Calibri"/>
        </w:rPr>
        <w:t xml:space="preserve">talk to God? </w:t>
      </w:r>
    </w:p>
    <w:p w14:paraId="0533CBF3" w14:textId="77777777" w:rsidR="006F3B7B" w:rsidRPr="006F3B7B" w:rsidRDefault="006F3B7B" w:rsidP="006F3B7B">
      <w:pPr>
        <w:spacing w:line="276" w:lineRule="auto"/>
        <w:rPr>
          <w:rFonts w:ascii="Calibri" w:hAnsi="Calibri"/>
        </w:rPr>
      </w:pPr>
    </w:p>
    <w:p w14:paraId="2F23CF0B" w14:textId="77777777" w:rsidR="006F3B7B" w:rsidRPr="006F3B7B" w:rsidRDefault="006F3B7B" w:rsidP="006F3B7B">
      <w:pPr>
        <w:spacing w:line="276" w:lineRule="auto"/>
        <w:rPr>
          <w:rFonts w:ascii="Calibri" w:hAnsi="Calibri"/>
        </w:rPr>
      </w:pPr>
      <w:r w:rsidRPr="006F3B7B">
        <w:rPr>
          <w:rFonts w:ascii="Calibri" w:hAnsi="Calibri"/>
        </w:rPr>
        <w:t xml:space="preserve">Daniel just prays. </w:t>
      </w:r>
    </w:p>
    <w:p w14:paraId="0BCAA175" w14:textId="77777777" w:rsidR="006F3B7B" w:rsidRPr="006F3B7B" w:rsidRDefault="006F3B7B" w:rsidP="006F3B7B">
      <w:pPr>
        <w:spacing w:line="276" w:lineRule="auto"/>
        <w:rPr>
          <w:rFonts w:ascii="Calibri" w:hAnsi="Calibri"/>
        </w:rPr>
      </w:pPr>
    </w:p>
    <w:p w14:paraId="77A0AB6A" w14:textId="77777777" w:rsidR="006F3B7B" w:rsidRPr="006F3B7B" w:rsidRDefault="006F3B7B" w:rsidP="006F3B7B">
      <w:pPr>
        <w:spacing w:line="276" w:lineRule="auto"/>
        <w:rPr>
          <w:rFonts w:ascii="Calibri" w:hAnsi="Calibri"/>
        </w:rPr>
      </w:pPr>
      <w:r w:rsidRPr="006F3B7B">
        <w:rPr>
          <w:rFonts w:ascii="Calibri" w:hAnsi="Calibri"/>
        </w:rPr>
        <w:t xml:space="preserve">“He went into his house. The windows in its upstairs rooms were open towards Jerusalem, and three times a day he got down on his knees and he gave thanks to God” (Daniel 6:10). </w:t>
      </w:r>
    </w:p>
    <w:p w14:paraId="69DCFE43" w14:textId="77777777" w:rsidR="006F3B7B" w:rsidRPr="006F3B7B" w:rsidRDefault="006F3B7B" w:rsidP="006F3B7B">
      <w:pPr>
        <w:spacing w:line="276" w:lineRule="auto"/>
        <w:rPr>
          <w:rFonts w:ascii="Calibri" w:hAnsi="Calibri"/>
        </w:rPr>
      </w:pPr>
    </w:p>
    <w:p w14:paraId="5E133AD0" w14:textId="77777777" w:rsidR="006F3B7B" w:rsidRPr="006F3B7B" w:rsidRDefault="006F3B7B" w:rsidP="006F3B7B">
      <w:pPr>
        <w:spacing w:line="276" w:lineRule="auto"/>
        <w:rPr>
          <w:rFonts w:ascii="Calibri" w:hAnsi="Calibri"/>
        </w:rPr>
      </w:pPr>
      <w:r w:rsidRPr="006F3B7B">
        <w:rPr>
          <w:rFonts w:ascii="Calibri" w:hAnsi="Calibri"/>
        </w:rPr>
        <w:t xml:space="preserve">Notice that Daniel gave thanks to God. How many times are we giving thanks to God when adversity comes? Daniel's response was not, “God, please feel sorry for me. I'm so mistreated. I'm exploited. People are so unfair and mean.” No. He's giving thanks to God. </w:t>
      </w:r>
    </w:p>
    <w:p w14:paraId="22C41BAD" w14:textId="77777777" w:rsidR="006F3B7B" w:rsidRPr="006F3B7B" w:rsidRDefault="006F3B7B" w:rsidP="006F3B7B">
      <w:pPr>
        <w:spacing w:line="276" w:lineRule="auto"/>
        <w:rPr>
          <w:rFonts w:ascii="Calibri" w:hAnsi="Calibri"/>
        </w:rPr>
      </w:pPr>
    </w:p>
    <w:p w14:paraId="586674B8" w14:textId="77777777" w:rsidR="006F3B7B" w:rsidRPr="006F3B7B" w:rsidRDefault="006F3B7B" w:rsidP="006F3B7B">
      <w:pPr>
        <w:spacing w:line="276" w:lineRule="auto"/>
        <w:rPr>
          <w:rFonts w:ascii="Calibri" w:hAnsi="Calibri"/>
        </w:rPr>
      </w:pPr>
      <w:r w:rsidRPr="006F3B7B">
        <w:rPr>
          <w:rFonts w:ascii="Calibri" w:hAnsi="Calibri"/>
        </w:rPr>
        <w:t xml:space="preserve">Daniel’s focus is amazing. It's because he has this prayer life, this walk with God. The secret to his courage and strength was his prayer life. It was time with God. The New Testament calls it a prayer closet – that place where we get along with God, we give thanks to Him, and we seek His will, influence, power, and strength in our lives. </w:t>
      </w:r>
    </w:p>
    <w:p w14:paraId="6D988B83" w14:textId="77777777" w:rsidR="006F3B7B" w:rsidRPr="006F3B7B" w:rsidRDefault="006F3B7B" w:rsidP="006F3B7B">
      <w:pPr>
        <w:spacing w:line="276" w:lineRule="auto"/>
        <w:rPr>
          <w:rFonts w:ascii="Calibri" w:hAnsi="Calibri"/>
        </w:rPr>
      </w:pPr>
    </w:p>
    <w:p w14:paraId="102D042C" w14:textId="77777777" w:rsidR="006F3B7B" w:rsidRPr="006F3B7B" w:rsidRDefault="006F3B7B" w:rsidP="006F3B7B">
      <w:pPr>
        <w:spacing w:line="276" w:lineRule="auto"/>
        <w:rPr>
          <w:rFonts w:ascii="Calibri" w:hAnsi="Calibri"/>
        </w:rPr>
      </w:pPr>
      <w:r w:rsidRPr="006F3B7B">
        <w:rPr>
          <w:rFonts w:ascii="Calibri" w:hAnsi="Calibri"/>
        </w:rPr>
        <w:t xml:space="preserve">Daniel has individuality, integrity, intercession. If you have those three things, God will give you influence. </w:t>
      </w:r>
    </w:p>
    <w:p w14:paraId="2A05CEE6" w14:textId="77777777" w:rsidR="006F3B7B" w:rsidRPr="006F3B7B" w:rsidRDefault="006F3B7B" w:rsidP="006F3B7B">
      <w:pPr>
        <w:spacing w:line="276" w:lineRule="auto"/>
        <w:rPr>
          <w:rFonts w:ascii="Calibri" w:hAnsi="Calibri"/>
        </w:rPr>
      </w:pPr>
    </w:p>
    <w:p w14:paraId="3BDF08E6" w14:textId="77777777" w:rsidR="006F3B7B" w:rsidRPr="006F3B7B" w:rsidRDefault="006F3B7B" w:rsidP="006F3B7B">
      <w:pPr>
        <w:spacing w:line="276" w:lineRule="auto"/>
        <w:rPr>
          <w:rFonts w:ascii="Calibri" w:hAnsi="Calibri"/>
          <w:b/>
          <w:bCs/>
        </w:rPr>
      </w:pPr>
      <w:r w:rsidRPr="006F3B7B">
        <w:rPr>
          <w:rFonts w:ascii="Calibri" w:hAnsi="Calibri"/>
          <w:b/>
          <w:bCs/>
        </w:rPr>
        <w:t>4. INFLUENCE – Using the platform God gives me for good.</w:t>
      </w:r>
    </w:p>
    <w:p w14:paraId="766533FF" w14:textId="77777777" w:rsidR="006F3B7B" w:rsidRPr="006F3B7B" w:rsidRDefault="006F3B7B" w:rsidP="006F3B7B">
      <w:pPr>
        <w:spacing w:line="276" w:lineRule="auto"/>
        <w:rPr>
          <w:rFonts w:ascii="Calibri" w:hAnsi="Calibri"/>
        </w:rPr>
      </w:pPr>
    </w:p>
    <w:p w14:paraId="57C6B3F9" w14:textId="62A432A9" w:rsidR="006F3B7B" w:rsidRPr="006F3B7B" w:rsidRDefault="006F3B7B" w:rsidP="006F3B7B">
      <w:pPr>
        <w:spacing w:line="276" w:lineRule="auto"/>
        <w:rPr>
          <w:rFonts w:ascii="Calibri" w:hAnsi="Calibri"/>
        </w:rPr>
      </w:pPr>
      <w:r w:rsidRPr="006F3B7B">
        <w:rPr>
          <w:rFonts w:ascii="Calibri" w:hAnsi="Calibri"/>
        </w:rPr>
        <w:t>How many of us would like to be more influential? That would be a great thing. Where people look at us and say, “I want what she has,” “I want to be more like him.” This is what happens in the life of Daniel. Daniel is thrown into the lions</w:t>
      </w:r>
      <w:r w:rsidR="004C0A85">
        <w:rPr>
          <w:rFonts w:ascii="Calibri" w:hAnsi="Calibri"/>
        </w:rPr>
        <w:t>’</w:t>
      </w:r>
      <w:r w:rsidRPr="006F3B7B">
        <w:rPr>
          <w:rFonts w:ascii="Calibri" w:hAnsi="Calibri"/>
        </w:rPr>
        <w:t xml:space="preserve"> den, but he's not consumed by the lions. By the power of God, Daniel turned the lions</w:t>
      </w:r>
      <w:r w:rsidR="004C0A85">
        <w:rPr>
          <w:rFonts w:ascii="Calibri" w:hAnsi="Calibri"/>
        </w:rPr>
        <w:t>’</w:t>
      </w:r>
      <w:r w:rsidRPr="006F3B7B">
        <w:rPr>
          <w:rFonts w:ascii="Calibri" w:hAnsi="Calibri"/>
        </w:rPr>
        <w:t xml:space="preserve"> den into a petting zoo.</w:t>
      </w:r>
      <w:r w:rsidR="004C0A85">
        <w:rPr>
          <w:rFonts w:ascii="Calibri" w:hAnsi="Calibri"/>
        </w:rPr>
        <w:t xml:space="preserve"> </w:t>
      </w:r>
      <w:r w:rsidRPr="006F3B7B">
        <w:rPr>
          <w:rFonts w:ascii="Calibri" w:hAnsi="Calibri"/>
        </w:rPr>
        <w:t>The next day, when the king comes to check on Daniel, Daniel is perfectly intact.</w:t>
      </w:r>
    </w:p>
    <w:p w14:paraId="7CF33A95" w14:textId="77777777" w:rsidR="006F3B7B" w:rsidRPr="006F3B7B" w:rsidRDefault="006F3B7B" w:rsidP="006F3B7B">
      <w:pPr>
        <w:spacing w:line="276" w:lineRule="auto"/>
        <w:rPr>
          <w:rFonts w:ascii="Calibri" w:hAnsi="Calibri"/>
        </w:rPr>
      </w:pPr>
    </w:p>
    <w:p w14:paraId="1A1B723F" w14:textId="77777777" w:rsidR="006F3B7B" w:rsidRPr="006F3B7B" w:rsidRDefault="006F3B7B" w:rsidP="006F3B7B">
      <w:pPr>
        <w:spacing w:line="276" w:lineRule="auto"/>
        <w:rPr>
          <w:rFonts w:ascii="Calibri" w:hAnsi="Calibri"/>
        </w:rPr>
      </w:pPr>
      <w:r w:rsidRPr="006F3B7B">
        <w:rPr>
          <w:rFonts w:ascii="Calibri" w:hAnsi="Calibri"/>
        </w:rPr>
        <w:t>“Then King Darius wrote to those of every people, nation, and language who live on the whole earth: ‘May your prosperity abound. I issue a decree that in all my royal dominion, people must tremble in fear before the God of Daniel’” (Daniel 6:25-26).</w:t>
      </w:r>
    </w:p>
    <w:p w14:paraId="29FAA7FD" w14:textId="77777777" w:rsidR="006F3B7B" w:rsidRPr="006F3B7B" w:rsidRDefault="006F3B7B" w:rsidP="006F3B7B">
      <w:pPr>
        <w:spacing w:line="276" w:lineRule="auto"/>
        <w:rPr>
          <w:rFonts w:ascii="Calibri" w:hAnsi="Calibri"/>
        </w:rPr>
      </w:pPr>
    </w:p>
    <w:p w14:paraId="100B6B3B" w14:textId="50385B21" w:rsidR="006F3B7B" w:rsidRPr="006F3B7B" w:rsidRDefault="006F3B7B" w:rsidP="006F3B7B">
      <w:pPr>
        <w:spacing w:line="276" w:lineRule="auto"/>
        <w:rPr>
          <w:rFonts w:ascii="Calibri" w:hAnsi="Calibri"/>
        </w:rPr>
      </w:pPr>
      <w:r w:rsidRPr="006F3B7B">
        <w:rPr>
          <w:rFonts w:ascii="Calibri" w:hAnsi="Calibri"/>
        </w:rPr>
        <w:lastRenderedPageBreak/>
        <w:t xml:space="preserve">Wait a second. The God that was despised is now championed. The God that was outlawed is now declared to be the supreme deity. The king makes an edict that everyone in the kingdom is to worship the God of Daniel. Wow. </w:t>
      </w:r>
    </w:p>
    <w:p w14:paraId="211D7381" w14:textId="77777777" w:rsidR="006F3B7B" w:rsidRPr="006F3B7B" w:rsidRDefault="006F3B7B" w:rsidP="006F3B7B">
      <w:pPr>
        <w:spacing w:line="276" w:lineRule="auto"/>
        <w:rPr>
          <w:rFonts w:ascii="Calibri" w:hAnsi="Calibri"/>
        </w:rPr>
      </w:pPr>
    </w:p>
    <w:p w14:paraId="01E4D0C4" w14:textId="77777777" w:rsidR="006F3B7B" w:rsidRPr="006F3B7B" w:rsidRDefault="006F3B7B" w:rsidP="006F3B7B">
      <w:pPr>
        <w:spacing w:line="276" w:lineRule="auto"/>
        <w:rPr>
          <w:rFonts w:ascii="Calibri" w:hAnsi="Calibri"/>
        </w:rPr>
      </w:pPr>
      <w:r w:rsidRPr="006F3B7B">
        <w:rPr>
          <w:rFonts w:ascii="Calibri" w:hAnsi="Calibri"/>
        </w:rPr>
        <w:t xml:space="preserve">If God could close the mouths of the lions, we ought to stop for a minute and take notes. Who is this great God? God wants to have that kind of relationship with you. God wants people to look at our lives, and our lives should point people to the greatness of our God. </w:t>
      </w:r>
    </w:p>
    <w:p w14:paraId="4229ABD2" w14:textId="77777777" w:rsidR="006F3B7B" w:rsidRPr="006F3B7B" w:rsidRDefault="006F3B7B" w:rsidP="006F3B7B">
      <w:pPr>
        <w:spacing w:line="276" w:lineRule="auto"/>
        <w:rPr>
          <w:rFonts w:ascii="Calibri" w:hAnsi="Calibri"/>
        </w:rPr>
      </w:pPr>
    </w:p>
    <w:p w14:paraId="53B16F1B" w14:textId="77777777" w:rsidR="006F3B7B" w:rsidRPr="006F3B7B" w:rsidRDefault="006F3B7B" w:rsidP="006F3B7B">
      <w:pPr>
        <w:spacing w:line="276" w:lineRule="auto"/>
        <w:rPr>
          <w:rFonts w:ascii="Calibri" w:hAnsi="Calibri"/>
        </w:rPr>
      </w:pPr>
      <w:r w:rsidRPr="006F3B7B">
        <w:rPr>
          <w:rFonts w:ascii="Calibri" w:hAnsi="Calibri"/>
        </w:rPr>
        <w:t xml:space="preserve">You don't have to be a celebrity to have influence. Don't believe that. You don't have to have 250 followers. You don't have to be a social media influencer. You don't have to have a podcast or a YouTube channel. When you walk with integrity, when you walk with God, you will have influence and God will give you the ability to point people to Him. Is there anything more wonderful than that? If you have character and you have integrity, you'll stand out. Consequently, we also have the power of influence. The people that we come into contact with, whether it's the waiter at the restaurant, the neighbor, the coworker, or a family member, when they see the way that we live and we interact, we have an opportunity to point them to this great God. </w:t>
      </w:r>
    </w:p>
    <w:p w14:paraId="59004B27" w14:textId="77777777" w:rsidR="006F3B7B" w:rsidRPr="006F3B7B" w:rsidRDefault="006F3B7B" w:rsidP="006F3B7B">
      <w:pPr>
        <w:spacing w:line="276" w:lineRule="auto"/>
        <w:rPr>
          <w:rFonts w:ascii="Calibri" w:hAnsi="Calibri"/>
        </w:rPr>
      </w:pPr>
    </w:p>
    <w:p w14:paraId="7B500A08" w14:textId="77777777" w:rsidR="006F3B7B" w:rsidRPr="006F3B7B" w:rsidRDefault="006F3B7B" w:rsidP="006F3B7B">
      <w:pPr>
        <w:spacing w:line="276" w:lineRule="auto"/>
        <w:rPr>
          <w:rFonts w:ascii="Calibri" w:hAnsi="Calibri"/>
        </w:rPr>
      </w:pPr>
      <w:r w:rsidRPr="006F3B7B">
        <w:rPr>
          <w:rFonts w:ascii="Calibri" w:hAnsi="Calibri"/>
        </w:rPr>
        <w:t xml:space="preserve">We want to bring people to Edge Church. I want to challenge you to come back and bring some other people with you who you want to inspire and invoke courage in. God will use you as a great influence. It's beautiful. </w:t>
      </w:r>
    </w:p>
    <w:p w14:paraId="489DC034" w14:textId="77777777" w:rsidR="006F3B7B" w:rsidRPr="006F3B7B" w:rsidRDefault="006F3B7B" w:rsidP="006F3B7B">
      <w:pPr>
        <w:spacing w:line="276" w:lineRule="auto"/>
        <w:rPr>
          <w:rFonts w:ascii="Calibri" w:hAnsi="Calibri"/>
        </w:rPr>
      </w:pPr>
    </w:p>
    <w:p w14:paraId="66E368EC" w14:textId="77777777" w:rsidR="006F3B7B" w:rsidRPr="006F3B7B" w:rsidRDefault="006F3B7B" w:rsidP="006F3B7B">
      <w:pPr>
        <w:spacing w:line="276" w:lineRule="auto"/>
        <w:rPr>
          <w:rFonts w:ascii="Calibri" w:hAnsi="Calibri"/>
        </w:rPr>
      </w:pPr>
      <w:r w:rsidRPr="006F3B7B">
        <w:rPr>
          <w:rFonts w:ascii="Calibri" w:hAnsi="Calibri"/>
        </w:rPr>
        <w:t xml:space="preserve">Sadly, most Christians don't use their influence to build God's kingdom. We have a great opportunity. When you walk with God, God will give you influence. When you have integrity, when you have intercession, when you have that individuality, God will give you that extraordinary spirit and then you can point people to Him. </w:t>
      </w:r>
    </w:p>
    <w:p w14:paraId="3D3D245D" w14:textId="77777777" w:rsidR="006F3B7B" w:rsidRPr="006F3B7B" w:rsidRDefault="006F3B7B" w:rsidP="006F3B7B">
      <w:pPr>
        <w:spacing w:line="276" w:lineRule="auto"/>
        <w:rPr>
          <w:rFonts w:ascii="Calibri" w:hAnsi="Calibri"/>
        </w:rPr>
      </w:pPr>
    </w:p>
    <w:p w14:paraId="6DA8DC93" w14:textId="1D0CE3BF" w:rsidR="006F3B7B" w:rsidRPr="006F3B7B" w:rsidRDefault="006F3B7B" w:rsidP="006F3B7B">
      <w:pPr>
        <w:spacing w:line="276" w:lineRule="auto"/>
        <w:rPr>
          <w:rFonts w:ascii="Calibri" w:hAnsi="Calibri"/>
        </w:rPr>
      </w:pPr>
      <w:r w:rsidRPr="006F3B7B">
        <w:rPr>
          <w:rFonts w:ascii="Calibri" w:hAnsi="Calibri"/>
        </w:rPr>
        <w:t xml:space="preserve">When I was a senior in high school, I started walking with God and really growing in my faith. I was active in the youth group at church. My youth pastor said, “Ryan, you need to invite some friends to come to camp with us this summer.” I said, “Okay.” I invited one of my basketball teammates. Danny Prescott was his name. I did have ulterior motives because I wanted to win the youth camp basketball championship. I thought that if I brought one of my teammates, we would have the best opportunity to do so. We did do that, but that's another story. I invited my friend Danny Prescott, who was a really great guy on the basketball team. He went to church. He had really nice parents. He was a good guy. He wasn't in trouble, but he had never given his life to Christ before. One of the evenings there at that youth camp when we were 18 years old, he decided to commit his life to Jesus. </w:t>
      </w:r>
    </w:p>
    <w:p w14:paraId="0222D69D" w14:textId="77777777" w:rsidR="006F3B7B" w:rsidRPr="006F3B7B" w:rsidRDefault="006F3B7B" w:rsidP="006F3B7B">
      <w:pPr>
        <w:spacing w:line="276" w:lineRule="auto"/>
        <w:rPr>
          <w:rFonts w:ascii="Calibri" w:hAnsi="Calibri"/>
        </w:rPr>
      </w:pPr>
    </w:p>
    <w:p w14:paraId="0D8FE508" w14:textId="7707A68A" w:rsidR="006F3B7B" w:rsidRPr="006F3B7B" w:rsidRDefault="006F3B7B" w:rsidP="006F3B7B">
      <w:pPr>
        <w:spacing w:line="276" w:lineRule="auto"/>
        <w:rPr>
          <w:rFonts w:ascii="Calibri" w:hAnsi="Calibri"/>
        </w:rPr>
      </w:pPr>
      <w:r w:rsidRPr="006F3B7B">
        <w:rPr>
          <w:rFonts w:ascii="Calibri" w:hAnsi="Calibri"/>
        </w:rPr>
        <w:t xml:space="preserve">A few years ago, we were at a basketball reunion. </w:t>
      </w:r>
      <w:r w:rsidR="009576F6" w:rsidRPr="006F3B7B">
        <w:rPr>
          <w:rFonts w:ascii="Calibri" w:hAnsi="Calibri"/>
        </w:rPr>
        <w:t xml:space="preserve">Every few years, my basketball teammates get together for a basketball reunion. We brag about all the great old days and reminisce about the past and things like that. </w:t>
      </w:r>
      <w:r w:rsidR="009576F6">
        <w:rPr>
          <w:rFonts w:ascii="Calibri" w:hAnsi="Calibri"/>
        </w:rPr>
        <w:t>Danny</w:t>
      </w:r>
      <w:r w:rsidRPr="006F3B7B">
        <w:rPr>
          <w:rFonts w:ascii="Calibri" w:hAnsi="Calibri"/>
        </w:rPr>
        <w:t xml:space="preserve"> reminded me of that</w:t>
      </w:r>
      <w:r w:rsidR="009576F6">
        <w:rPr>
          <w:rFonts w:ascii="Calibri" w:hAnsi="Calibri"/>
        </w:rPr>
        <w:t xml:space="preserve"> time</w:t>
      </w:r>
      <w:r w:rsidRPr="006F3B7B">
        <w:rPr>
          <w:rFonts w:ascii="Calibri" w:hAnsi="Calibri"/>
        </w:rPr>
        <w:t>. I had forgotten. He said, “Ryan, you invited me to youth camp. I gave my life to Christ. I married a Christian girl. I have a Christian family. My kids are in church.” At that time, he was coaching at a Christian college and God was using him in great ways. It all began with just a little bit of influence – “Hey, come with me to camp.”</w:t>
      </w:r>
    </w:p>
    <w:p w14:paraId="64522CE3" w14:textId="77777777" w:rsidR="006F3B7B" w:rsidRPr="006F3B7B" w:rsidRDefault="006F3B7B" w:rsidP="006F3B7B">
      <w:pPr>
        <w:spacing w:line="276" w:lineRule="auto"/>
        <w:rPr>
          <w:rFonts w:ascii="Calibri" w:hAnsi="Calibri"/>
        </w:rPr>
      </w:pPr>
    </w:p>
    <w:p w14:paraId="3F90EE29" w14:textId="68E4B5FE" w:rsidR="006F3B7B" w:rsidRPr="006F3B7B" w:rsidRDefault="006F3B7B" w:rsidP="006F3B7B">
      <w:pPr>
        <w:spacing w:line="276" w:lineRule="auto"/>
        <w:rPr>
          <w:rFonts w:ascii="Calibri" w:hAnsi="Calibri"/>
        </w:rPr>
      </w:pPr>
      <w:r w:rsidRPr="006F3B7B">
        <w:rPr>
          <w:rFonts w:ascii="Calibri" w:hAnsi="Calibri"/>
        </w:rPr>
        <w:t>God has given you some influence. God has given you some opportunity. It's time for you to leverage that, to point people to Jesus. By the way, nobody embodied these four things – individuality, integrity, intercession, and influence – more than Jesus. Jesus was all of that. Jesus is greater than Daniel. Daniel is awesome. Nobody is like Jesus, though. Jesus was an individual, nobody like Him. Jesus had integrity. He was tempted in every way, and yet He was without sin. Intercession</w:t>
      </w:r>
      <w:r w:rsidR="004C0A85">
        <w:rPr>
          <w:rFonts w:ascii="Calibri" w:hAnsi="Calibri"/>
        </w:rPr>
        <w:t xml:space="preserve"> – </w:t>
      </w:r>
      <w:r w:rsidRPr="006F3B7B">
        <w:rPr>
          <w:rFonts w:ascii="Calibri" w:hAnsi="Calibri"/>
        </w:rPr>
        <w:t xml:space="preserve">He prayed. Even in the Garden of Gethsemane before </w:t>
      </w:r>
      <w:r w:rsidR="009576F6">
        <w:rPr>
          <w:rFonts w:ascii="Calibri" w:hAnsi="Calibri"/>
        </w:rPr>
        <w:t>H</w:t>
      </w:r>
      <w:r w:rsidRPr="006F3B7B">
        <w:rPr>
          <w:rFonts w:ascii="Calibri" w:hAnsi="Calibri"/>
        </w:rPr>
        <w:t>e was arrested, what was Jesus doing? He was praying. He was talking to the Father. God gave Him influence.</w:t>
      </w:r>
    </w:p>
    <w:p w14:paraId="360D71BD" w14:textId="77777777" w:rsidR="006F3B7B" w:rsidRPr="006F3B7B" w:rsidRDefault="006F3B7B" w:rsidP="006F3B7B">
      <w:pPr>
        <w:spacing w:line="276" w:lineRule="auto"/>
        <w:rPr>
          <w:rFonts w:ascii="Calibri" w:hAnsi="Calibri"/>
        </w:rPr>
      </w:pPr>
    </w:p>
    <w:p w14:paraId="3CD12724" w14:textId="77777777" w:rsidR="006F3B7B" w:rsidRPr="006F3B7B" w:rsidRDefault="006F3B7B" w:rsidP="006F3B7B">
      <w:pPr>
        <w:spacing w:line="276" w:lineRule="auto"/>
        <w:rPr>
          <w:rFonts w:ascii="Calibri" w:hAnsi="Calibri"/>
        </w:rPr>
      </w:pPr>
      <w:r w:rsidRPr="006F3B7B">
        <w:rPr>
          <w:rFonts w:ascii="Calibri" w:hAnsi="Calibri"/>
        </w:rPr>
        <w:t xml:space="preserve">That's what God wants for us today. I wonder, in the stillness and the quietness of this room today, if there are those of us who need to commit our hearts and lives to Jesus Christ. It's the greatest decision that a person will ever make. I want to give you an opportunity to do that.  </w:t>
      </w:r>
    </w:p>
    <w:p w14:paraId="3ED774DB" w14:textId="77777777" w:rsidR="006F3B7B" w:rsidRPr="006F3B7B" w:rsidRDefault="006F3B7B" w:rsidP="006F3B7B">
      <w:pPr>
        <w:spacing w:line="276" w:lineRule="auto"/>
        <w:rPr>
          <w:rFonts w:ascii="Calibri" w:hAnsi="Calibri"/>
        </w:rPr>
      </w:pPr>
    </w:p>
    <w:p w14:paraId="6AAADB29" w14:textId="77777777" w:rsidR="006F3B7B" w:rsidRPr="006F3B7B" w:rsidRDefault="006F3B7B" w:rsidP="006F3B7B">
      <w:pPr>
        <w:spacing w:line="276" w:lineRule="auto"/>
        <w:rPr>
          <w:rFonts w:ascii="Calibri" w:hAnsi="Calibri"/>
        </w:rPr>
      </w:pPr>
      <w:r w:rsidRPr="006F3B7B">
        <w:rPr>
          <w:rFonts w:ascii="Calibri" w:hAnsi="Calibri"/>
        </w:rPr>
        <w:br w:type="page"/>
      </w:r>
    </w:p>
    <w:p w14:paraId="37A6996C" w14:textId="77777777" w:rsidR="006F3B7B" w:rsidRPr="006F3B7B" w:rsidRDefault="006F3B7B" w:rsidP="006F3B7B">
      <w:pPr>
        <w:spacing w:line="276" w:lineRule="auto"/>
        <w:rPr>
          <w:rFonts w:ascii="Calibri" w:hAnsi="Calibri"/>
          <w:b/>
          <w:bCs/>
          <w:sz w:val="28"/>
          <w:szCs w:val="28"/>
          <w:u w:val="single"/>
        </w:rPr>
      </w:pPr>
      <w:r w:rsidRPr="006F3B7B">
        <w:rPr>
          <w:rFonts w:ascii="Calibri" w:hAnsi="Calibri"/>
          <w:b/>
          <w:bCs/>
          <w:sz w:val="28"/>
          <w:szCs w:val="28"/>
          <w:u w:val="single"/>
        </w:rPr>
        <w:lastRenderedPageBreak/>
        <w:t>OUTLINE</w:t>
      </w:r>
    </w:p>
    <w:p w14:paraId="0D58A2CC" w14:textId="77777777" w:rsidR="006F3B7B" w:rsidRPr="006F3B7B" w:rsidRDefault="006F3B7B" w:rsidP="006F3B7B">
      <w:pPr>
        <w:spacing w:line="276" w:lineRule="auto"/>
        <w:rPr>
          <w:rFonts w:ascii="Calibri" w:hAnsi="Calibri"/>
          <w:b/>
          <w:bCs/>
          <w:u w:val="single"/>
        </w:rPr>
      </w:pPr>
    </w:p>
    <w:p w14:paraId="1C6A286E" w14:textId="77777777" w:rsidR="006F3B7B" w:rsidRPr="006F3B7B" w:rsidRDefault="006F3B7B" w:rsidP="006F3B7B">
      <w:pPr>
        <w:spacing w:line="276" w:lineRule="auto"/>
        <w:rPr>
          <w:rFonts w:ascii="Calibri" w:hAnsi="Calibri"/>
          <w:b/>
          <w:bCs/>
        </w:rPr>
      </w:pPr>
      <w:r w:rsidRPr="006F3B7B">
        <w:rPr>
          <w:rFonts w:ascii="Calibri" w:hAnsi="Calibri"/>
          <w:b/>
          <w:bCs/>
        </w:rPr>
        <w:t>1. INDIVIDUALITY – Being who God made me to be.</w:t>
      </w:r>
    </w:p>
    <w:p w14:paraId="2F9DBFE8" w14:textId="77777777" w:rsidR="006F3B7B" w:rsidRPr="006F3B7B" w:rsidRDefault="006F3B7B" w:rsidP="006F3B7B">
      <w:pPr>
        <w:spacing w:line="276" w:lineRule="auto"/>
        <w:rPr>
          <w:rFonts w:ascii="Calibri" w:hAnsi="Calibri"/>
        </w:rPr>
      </w:pPr>
    </w:p>
    <w:p w14:paraId="51D7E6BF" w14:textId="77777777" w:rsidR="006F3B7B" w:rsidRPr="006F3B7B" w:rsidRDefault="006F3B7B" w:rsidP="006F3B7B">
      <w:pPr>
        <w:spacing w:line="276" w:lineRule="auto"/>
        <w:rPr>
          <w:rFonts w:ascii="Calibri" w:hAnsi="Calibri"/>
        </w:rPr>
      </w:pPr>
      <w:r w:rsidRPr="006F3B7B">
        <w:rPr>
          <w:rFonts w:ascii="Calibri" w:hAnsi="Calibri"/>
        </w:rPr>
        <w:t xml:space="preserve">“Daniel distinguished himself above the administrators and satraps because he had an extraordinary spirit, so the king planned to set him over the whole realm.” </w:t>
      </w:r>
    </w:p>
    <w:p w14:paraId="62BC0174" w14:textId="77777777" w:rsidR="006F3B7B" w:rsidRPr="006F3B7B" w:rsidRDefault="006F3B7B" w:rsidP="006F3B7B">
      <w:pPr>
        <w:spacing w:line="276" w:lineRule="auto"/>
        <w:rPr>
          <w:rFonts w:ascii="Calibri" w:hAnsi="Calibri"/>
        </w:rPr>
      </w:pPr>
      <w:r w:rsidRPr="006F3B7B">
        <w:rPr>
          <w:rFonts w:ascii="Calibri" w:hAnsi="Calibri"/>
        </w:rPr>
        <w:t>Daniel 6:3 (CSB)</w:t>
      </w:r>
    </w:p>
    <w:p w14:paraId="6190B7B3" w14:textId="77777777" w:rsidR="006F3B7B" w:rsidRPr="006F3B7B" w:rsidRDefault="006F3B7B" w:rsidP="006F3B7B">
      <w:pPr>
        <w:spacing w:line="276" w:lineRule="auto"/>
        <w:rPr>
          <w:rFonts w:ascii="Calibri" w:hAnsi="Calibri"/>
        </w:rPr>
      </w:pPr>
    </w:p>
    <w:p w14:paraId="07E431D6" w14:textId="77777777" w:rsidR="006F3B7B" w:rsidRPr="006F3B7B" w:rsidRDefault="006F3B7B" w:rsidP="006F3B7B">
      <w:pPr>
        <w:spacing w:line="276" w:lineRule="auto"/>
        <w:rPr>
          <w:rFonts w:ascii="Calibri" w:hAnsi="Calibri"/>
          <w:b/>
          <w:bCs/>
        </w:rPr>
      </w:pPr>
      <w:r w:rsidRPr="006F3B7B">
        <w:rPr>
          <w:rFonts w:ascii="Calibri" w:hAnsi="Calibri"/>
          <w:b/>
          <w:bCs/>
        </w:rPr>
        <w:t>2. INTEGRITY – Doing the right thing no matter the cost.</w:t>
      </w:r>
    </w:p>
    <w:p w14:paraId="5858901E" w14:textId="77777777" w:rsidR="006F3B7B" w:rsidRPr="006F3B7B" w:rsidRDefault="006F3B7B" w:rsidP="006F3B7B">
      <w:pPr>
        <w:spacing w:line="276" w:lineRule="auto"/>
        <w:rPr>
          <w:rFonts w:ascii="Calibri" w:hAnsi="Calibri"/>
        </w:rPr>
      </w:pPr>
    </w:p>
    <w:p w14:paraId="589DC3A3" w14:textId="77777777" w:rsidR="006F3B7B" w:rsidRPr="006F3B7B" w:rsidRDefault="006F3B7B" w:rsidP="006F3B7B">
      <w:pPr>
        <w:spacing w:line="276" w:lineRule="auto"/>
        <w:rPr>
          <w:rFonts w:ascii="Calibri" w:hAnsi="Calibri"/>
        </w:rPr>
      </w:pPr>
      <w:r w:rsidRPr="006F3B7B">
        <w:rPr>
          <w:rFonts w:ascii="Calibri" w:hAnsi="Calibri"/>
        </w:rPr>
        <w:t xml:space="preserve">“Then these men said, ‘We will never find any charge against this Daniel unless we find something against him concerning the law of his God.’” </w:t>
      </w:r>
    </w:p>
    <w:p w14:paraId="37671DE8" w14:textId="77777777" w:rsidR="006F3B7B" w:rsidRPr="006F3B7B" w:rsidRDefault="006F3B7B" w:rsidP="006F3B7B">
      <w:pPr>
        <w:spacing w:line="276" w:lineRule="auto"/>
        <w:rPr>
          <w:rFonts w:ascii="Calibri" w:hAnsi="Calibri"/>
        </w:rPr>
      </w:pPr>
      <w:r w:rsidRPr="006F3B7B">
        <w:rPr>
          <w:rFonts w:ascii="Calibri" w:hAnsi="Calibri"/>
        </w:rPr>
        <w:t>Daniel 6:5 (CSB)</w:t>
      </w:r>
    </w:p>
    <w:p w14:paraId="09F31105" w14:textId="77777777" w:rsidR="006F3B7B" w:rsidRPr="006F3B7B" w:rsidRDefault="006F3B7B" w:rsidP="006F3B7B">
      <w:pPr>
        <w:spacing w:line="276" w:lineRule="auto"/>
        <w:rPr>
          <w:rFonts w:ascii="Calibri" w:hAnsi="Calibri"/>
        </w:rPr>
      </w:pPr>
    </w:p>
    <w:p w14:paraId="4CE0A816" w14:textId="77777777" w:rsidR="006F3B7B" w:rsidRPr="006F3B7B" w:rsidRDefault="006F3B7B" w:rsidP="006F3B7B">
      <w:pPr>
        <w:spacing w:line="276" w:lineRule="auto"/>
        <w:rPr>
          <w:rFonts w:ascii="Calibri" w:hAnsi="Calibri"/>
          <w:b/>
          <w:bCs/>
        </w:rPr>
      </w:pPr>
      <w:r w:rsidRPr="006F3B7B">
        <w:rPr>
          <w:rFonts w:ascii="Calibri" w:hAnsi="Calibri"/>
          <w:b/>
          <w:bCs/>
        </w:rPr>
        <w:t>3. INTERCESSION – Bringing every concern in prayer.</w:t>
      </w:r>
    </w:p>
    <w:p w14:paraId="619D2177" w14:textId="77777777" w:rsidR="006F3B7B" w:rsidRPr="006F3B7B" w:rsidRDefault="006F3B7B" w:rsidP="006F3B7B">
      <w:pPr>
        <w:spacing w:line="276" w:lineRule="auto"/>
        <w:rPr>
          <w:rFonts w:ascii="Calibri" w:hAnsi="Calibri"/>
        </w:rPr>
      </w:pPr>
    </w:p>
    <w:p w14:paraId="6419CB63" w14:textId="77777777" w:rsidR="006F3B7B" w:rsidRPr="006F3B7B" w:rsidRDefault="006F3B7B" w:rsidP="006F3B7B">
      <w:pPr>
        <w:spacing w:line="276" w:lineRule="auto"/>
        <w:rPr>
          <w:rFonts w:ascii="Calibri" w:hAnsi="Calibri"/>
        </w:rPr>
      </w:pPr>
      <w:r w:rsidRPr="006F3B7B">
        <w:rPr>
          <w:rFonts w:ascii="Calibri" w:hAnsi="Calibri"/>
        </w:rPr>
        <w:t xml:space="preserve">“So King Darius signed the written edict. When Daniel learned that the document had been signed, he went into his house. The windows in its upstairs room opened toward Jerusalem, and three times a day he got down on his knees, prayed, and gave thanks to his God, just as he had done before. Then these men went as a group and found Daniel petitioning and imploring his God. So they approached the king and asked about his edict: ‘Didn’t you sign an edict that for thirty days any person who petitions any god or man except you, the king, will be thrown into the lions’ den?’” </w:t>
      </w:r>
    </w:p>
    <w:p w14:paraId="4C9C8A27" w14:textId="77777777" w:rsidR="006F3B7B" w:rsidRPr="006F3B7B" w:rsidRDefault="006F3B7B" w:rsidP="006F3B7B">
      <w:pPr>
        <w:spacing w:line="276" w:lineRule="auto"/>
        <w:rPr>
          <w:rFonts w:ascii="Calibri" w:hAnsi="Calibri"/>
        </w:rPr>
      </w:pPr>
      <w:r w:rsidRPr="006F3B7B">
        <w:rPr>
          <w:rFonts w:ascii="Calibri" w:hAnsi="Calibri"/>
        </w:rPr>
        <w:t>Daniel 6:9-12 (CSB)</w:t>
      </w:r>
    </w:p>
    <w:p w14:paraId="2C6CD74E" w14:textId="77777777" w:rsidR="006F3B7B" w:rsidRPr="006F3B7B" w:rsidRDefault="006F3B7B" w:rsidP="006F3B7B">
      <w:pPr>
        <w:spacing w:line="276" w:lineRule="auto"/>
        <w:rPr>
          <w:rFonts w:ascii="Calibri" w:hAnsi="Calibri"/>
        </w:rPr>
      </w:pPr>
    </w:p>
    <w:p w14:paraId="668C9CB5" w14:textId="77777777" w:rsidR="006F3B7B" w:rsidRPr="006F3B7B" w:rsidRDefault="006F3B7B" w:rsidP="006F3B7B">
      <w:pPr>
        <w:spacing w:line="276" w:lineRule="auto"/>
        <w:rPr>
          <w:rFonts w:ascii="Calibri" w:hAnsi="Calibri"/>
          <w:b/>
          <w:bCs/>
        </w:rPr>
      </w:pPr>
      <w:r w:rsidRPr="006F3B7B">
        <w:rPr>
          <w:rFonts w:ascii="Calibri" w:hAnsi="Calibri"/>
          <w:b/>
          <w:bCs/>
        </w:rPr>
        <w:t>4. INFLUENCE – Using the platform God gives me for good.</w:t>
      </w:r>
    </w:p>
    <w:p w14:paraId="3B64AFA2" w14:textId="77777777" w:rsidR="006F3B7B" w:rsidRPr="006F3B7B" w:rsidRDefault="006F3B7B" w:rsidP="006F3B7B">
      <w:pPr>
        <w:spacing w:line="276" w:lineRule="auto"/>
        <w:rPr>
          <w:rFonts w:ascii="Calibri" w:hAnsi="Calibri"/>
        </w:rPr>
      </w:pPr>
    </w:p>
    <w:p w14:paraId="20B2B890" w14:textId="77777777" w:rsidR="006F3B7B" w:rsidRPr="006F3B7B" w:rsidRDefault="006F3B7B" w:rsidP="006F3B7B">
      <w:pPr>
        <w:spacing w:line="276" w:lineRule="auto"/>
        <w:rPr>
          <w:rFonts w:ascii="Calibri" w:hAnsi="Calibri"/>
        </w:rPr>
      </w:pPr>
      <w:r w:rsidRPr="006F3B7B">
        <w:rPr>
          <w:rFonts w:ascii="Calibri" w:hAnsi="Calibri"/>
        </w:rPr>
        <w:t xml:space="preserve">“Then King Darius wrote to those of every people, nation, and language who live on the whole earth: ‘May your prosperity abound. I issue a decree that in all my royal dominion, people must tremble in fear before the God of Daniel.’” </w:t>
      </w:r>
    </w:p>
    <w:p w14:paraId="035F3692" w14:textId="77777777" w:rsidR="006F3B7B" w:rsidRPr="006F3B7B" w:rsidRDefault="006F3B7B" w:rsidP="006F3B7B">
      <w:pPr>
        <w:spacing w:line="276" w:lineRule="auto"/>
        <w:rPr>
          <w:rFonts w:ascii="Calibri" w:hAnsi="Calibri"/>
        </w:rPr>
      </w:pPr>
      <w:r w:rsidRPr="006F3B7B">
        <w:rPr>
          <w:rFonts w:ascii="Calibri" w:hAnsi="Calibri"/>
        </w:rPr>
        <w:t>Daniel 6:25-26 (CSB)</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1F868" w14:textId="77777777" w:rsidR="00CF4C1A" w:rsidRDefault="00CF4C1A">
      <w:r>
        <w:separator/>
      </w:r>
    </w:p>
  </w:endnote>
  <w:endnote w:type="continuationSeparator" w:id="0">
    <w:p w14:paraId="246E7693" w14:textId="77777777" w:rsidR="00CF4C1A" w:rsidRDefault="00CF4C1A">
      <w:r>
        <w:continuationSeparator/>
      </w:r>
    </w:p>
  </w:endnote>
  <w:endnote w:type="continuationNotice" w:id="1">
    <w:p w14:paraId="5082DE6F" w14:textId="77777777" w:rsidR="00CF4C1A" w:rsidRDefault="00CF4C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0D686" w14:textId="77777777" w:rsidR="00685EFE" w:rsidRDefault="00685E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981E0" w14:textId="77777777" w:rsidR="005E7A87" w:rsidRDefault="000D064C" w:rsidP="00E001F4">
    <w:pPr>
      <w:pStyle w:val="Footer"/>
      <w:jc w:val="right"/>
    </w:pPr>
    <w:r>
      <w:tab/>
    </w:r>
  </w:p>
  <w:p w14:paraId="12D86930" w14:textId="2896AC2F" w:rsidR="000D064C" w:rsidRPr="00E001F4" w:rsidRDefault="00A11D21" w:rsidP="00A11D21">
    <w:pPr>
      <w:pStyle w:val="Footer"/>
      <w:rPr>
        <w:rFonts w:ascii="Calibri" w:hAnsi="Calibri"/>
      </w:rPr>
    </w:pPr>
    <w:r>
      <w:rPr>
        <w:rFonts w:ascii="Calibri" w:hAnsi="Calibri"/>
        <w:b/>
        <w:bCs/>
      </w:rPr>
      <w:tab/>
    </w:r>
    <w:r w:rsidR="006F3B7B">
      <w:rPr>
        <w:rFonts w:ascii="Calibri" w:hAnsi="Calibri"/>
        <w:b/>
        <w:bCs/>
      </w:rPr>
      <w:t>More Courage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B77FE" w14:textId="77777777" w:rsidR="00685EFE" w:rsidRDefault="00685E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14EA4" w14:textId="77777777" w:rsidR="00CF4C1A" w:rsidRDefault="00CF4C1A">
      <w:r>
        <w:separator/>
      </w:r>
    </w:p>
  </w:footnote>
  <w:footnote w:type="continuationSeparator" w:id="0">
    <w:p w14:paraId="341F5A86" w14:textId="77777777" w:rsidR="00CF4C1A" w:rsidRDefault="00CF4C1A">
      <w:r>
        <w:continuationSeparator/>
      </w:r>
    </w:p>
  </w:footnote>
  <w:footnote w:type="continuationNotice" w:id="1">
    <w:p w14:paraId="10B768C9" w14:textId="77777777" w:rsidR="00CF4C1A" w:rsidRDefault="00CF4C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07C04"/>
    <w:rsid w:val="000101D8"/>
    <w:rsid w:val="000122AD"/>
    <w:rsid w:val="00013A7D"/>
    <w:rsid w:val="00017040"/>
    <w:rsid w:val="00024966"/>
    <w:rsid w:val="0002554A"/>
    <w:rsid w:val="00025D6B"/>
    <w:rsid w:val="00026902"/>
    <w:rsid w:val="00026CF2"/>
    <w:rsid w:val="00036952"/>
    <w:rsid w:val="000427BF"/>
    <w:rsid w:val="00045681"/>
    <w:rsid w:val="00046BD4"/>
    <w:rsid w:val="00047929"/>
    <w:rsid w:val="000529A4"/>
    <w:rsid w:val="000732B4"/>
    <w:rsid w:val="00082D3E"/>
    <w:rsid w:val="0008638E"/>
    <w:rsid w:val="00092635"/>
    <w:rsid w:val="00095757"/>
    <w:rsid w:val="000957B4"/>
    <w:rsid w:val="000966E0"/>
    <w:rsid w:val="000A14EA"/>
    <w:rsid w:val="000A5122"/>
    <w:rsid w:val="000B327E"/>
    <w:rsid w:val="000C27DD"/>
    <w:rsid w:val="000D064C"/>
    <w:rsid w:val="000D6515"/>
    <w:rsid w:val="000D68F0"/>
    <w:rsid w:val="000E5645"/>
    <w:rsid w:val="000F3521"/>
    <w:rsid w:val="000F352B"/>
    <w:rsid w:val="000F3E99"/>
    <w:rsid w:val="000F78CC"/>
    <w:rsid w:val="00100E61"/>
    <w:rsid w:val="00101707"/>
    <w:rsid w:val="00111F35"/>
    <w:rsid w:val="00112934"/>
    <w:rsid w:val="00115B54"/>
    <w:rsid w:val="001307E2"/>
    <w:rsid w:val="00134671"/>
    <w:rsid w:val="00135D5D"/>
    <w:rsid w:val="00144288"/>
    <w:rsid w:val="001461B1"/>
    <w:rsid w:val="00153B63"/>
    <w:rsid w:val="001822A0"/>
    <w:rsid w:val="00185CA0"/>
    <w:rsid w:val="001903F1"/>
    <w:rsid w:val="001A2F4C"/>
    <w:rsid w:val="001A3BD3"/>
    <w:rsid w:val="001A4038"/>
    <w:rsid w:val="001C6DAF"/>
    <w:rsid w:val="001D3CC2"/>
    <w:rsid w:val="001E3993"/>
    <w:rsid w:val="001F2E97"/>
    <w:rsid w:val="001F736C"/>
    <w:rsid w:val="00207298"/>
    <w:rsid w:val="002252B6"/>
    <w:rsid w:val="002255D9"/>
    <w:rsid w:val="002358DC"/>
    <w:rsid w:val="00236A18"/>
    <w:rsid w:val="00236AB3"/>
    <w:rsid w:val="00255946"/>
    <w:rsid w:val="002624CD"/>
    <w:rsid w:val="00272DD2"/>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6B05"/>
    <w:rsid w:val="00327235"/>
    <w:rsid w:val="003351DD"/>
    <w:rsid w:val="003360D2"/>
    <w:rsid w:val="0034188B"/>
    <w:rsid w:val="00343923"/>
    <w:rsid w:val="00346C31"/>
    <w:rsid w:val="00367BC2"/>
    <w:rsid w:val="003749C4"/>
    <w:rsid w:val="00386B56"/>
    <w:rsid w:val="00394E73"/>
    <w:rsid w:val="00397B66"/>
    <w:rsid w:val="00397EA2"/>
    <w:rsid w:val="003B4BBB"/>
    <w:rsid w:val="003C1E8D"/>
    <w:rsid w:val="003C695F"/>
    <w:rsid w:val="003D1638"/>
    <w:rsid w:val="003D2E36"/>
    <w:rsid w:val="003E0C7C"/>
    <w:rsid w:val="003E3313"/>
    <w:rsid w:val="003E6080"/>
    <w:rsid w:val="003F23DC"/>
    <w:rsid w:val="003F3A2E"/>
    <w:rsid w:val="003F6FC6"/>
    <w:rsid w:val="00403663"/>
    <w:rsid w:val="00404A59"/>
    <w:rsid w:val="004176C3"/>
    <w:rsid w:val="0042042A"/>
    <w:rsid w:val="00420DFE"/>
    <w:rsid w:val="00423B74"/>
    <w:rsid w:val="00427806"/>
    <w:rsid w:val="00436846"/>
    <w:rsid w:val="00440449"/>
    <w:rsid w:val="00442464"/>
    <w:rsid w:val="00447886"/>
    <w:rsid w:val="004511A1"/>
    <w:rsid w:val="00463090"/>
    <w:rsid w:val="004816A2"/>
    <w:rsid w:val="004A349B"/>
    <w:rsid w:val="004A73C5"/>
    <w:rsid w:val="004B20E1"/>
    <w:rsid w:val="004B25B5"/>
    <w:rsid w:val="004C0A85"/>
    <w:rsid w:val="004C3050"/>
    <w:rsid w:val="004C5E5A"/>
    <w:rsid w:val="004D1C32"/>
    <w:rsid w:val="004E7372"/>
    <w:rsid w:val="004F7185"/>
    <w:rsid w:val="005039D4"/>
    <w:rsid w:val="00504A84"/>
    <w:rsid w:val="005135BB"/>
    <w:rsid w:val="00514E43"/>
    <w:rsid w:val="00520FD5"/>
    <w:rsid w:val="00521FAA"/>
    <w:rsid w:val="005250E7"/>
    <w:rsid w:val="005274E1"/>
    <w:rsid w:val="00532366"/>
    <w:rsid w:val="00554E4A"/>
    <w:rsid w:val="0057422B"/>
    <w:rsid w:val="00577301"/>
    <w:rsid w:val="00582FFE"/>
    <w:rsid w:val="00585F84"/>
    <w:rsid w:val="005922EB"/>
    <w:rsid w:val="005B2103"/>
    <w:rsid w:val="005B3057"/>
    <w:rsid w:val="005B43AA"/>
    <w:rsid w:val="005B5A7B"/>
    <w:rsid w:val="005C25AD"/>
    <w:rsid w:val="005D45B6"/>
    <w:rsid w:val="005E1B8C"/>
    <w:rsid w:val="005E1E69"/>
    <w:rsid w:val="005E30D7"/>
    <w:rsid w:val="005E3D64"/>
    <w:rsid w:val="005E7A87"/>
    <w:rsid w:val="006064FA"/>
    <w:rsid w:val="0062720A"/>
    <w:rsid w:val="00631CBE"/>
    <w:rsid w:val="006652C7"/>
    <w:rsid w:val="006666D7"/>
    <w:rsid w:val="00672F9E"/>
    <w:rsid w:val="00676E96"/>
    <w:rsid w:val="00685EFE"/>
    <w:rsid w:val="006A01A4"/>
    <w:rsid w:val="006A24A7"/>
    <w:rsid w:val="006A6FCB"/>
    <w:rsid w:val="006A7C94"/>
    <w:rsid w:val="006B1A5C"/>
    <w:rsid w:val="006B7862"/>
    <w:rsid w:val="006C31A8"/>
    <w:rsid w:val="006C4559"/>
    <w:rsid w:val="006D24DF"/>
    <w:rsid w:val="006D3136"/>
    <w:rsid w:val="006D3F80"/>
    <w:rsid w:val="006D5364"/>
    <w:rsid w:val="006E255D"/>
    <w:rsid w:val="006E4F39"/>
    <w:rsid w:val="006E77E6"/>
    <w:rsid w:val="006F3B7B"/>
    <w:rsid w:val="006F5D1B"/>
    <w:rsid w:val="00702914"/>
    <w:rsid w:val="00713848"/>
    <w:rsid w:val="007276E1"/>
    <w:rsid w:val="007630E7"/>
    <w:rsid w:val="0076639A"/>
    <w:rsid w:val="00784533"/>
    <w:rsid w:val="00791189"/>
    <w:rsid w:val="007960BA"/>
    <w:rsid w:val="007A6325"/>
    <w:rsid w:val="007C5C95"/>
    <w:rsid w:val="007E1319"/>
    <w:rsid w:val="007F5E3F"/>
    <w:rsid w:val="008073BF"/>
    <w:rsid w:val="00822AB9"/>
    <w:rsid w:val="00827E96"/>
    <w:rsid w:val="008356BD"/>
    <w:rsid w:val="0084063F"/>
    <w:rsid w:val="00861BBA"/>
    <w:rsid w:val="008660EA"/>
    <w:rsid w:val="00866B7A"/>
    <w:rsid w:val="00870C4A"/>
    <w:rsid w:val="00872B1A"/>
    <w:rsid w:val="00872E3D"/>
    <w:rsid w:val="00873D30"/>
    <w:rsid w:val="00890144"/>
    <w:rsid w:val="00894E92"/>
    <w:rsid w:val="00895E2E"/>
    <w:rsid w:val="008A71E5"/>
    <w:rsid w:val="008B653B"/>
    <w:rsid w:val="008B7283"/>
    <w:rsid w:val="008C00AC"/>
    <w:rsid w:val="008C0CBE"/>
    <w:rsid w:val="008C653F"/>
    <w:rsid w:val="008D3643"/>
    <w:rsid w:val="00907C7C"/>
    <w:rsid w:val="0091120A"/>
    <w:rsid w:val="00911AC1"/>
    <w:rsid w:val="00915AB5"/>
    <w:rsid w:val="00916AF7"/>
    <w:rsid w:val="009175B4"/>
    <w:rsid w:val="00923C10"/>
    <w:rsid w:val="00937628"/>
    <w:rsid w:val="009417A7"/>
    <w:rsid w:val="00951E3F"/>
    <w:rsid w:val="00956D2C"/>
    <w:rsid w:val="009576F6"/>
    <w:rsid w:val="0096052F"/>
    <w:rsid w:val="00963031"/>
    <w:rsid w:val="00972B7A"/>
    <w:rsid w:val="009921E2"/>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657D"/>
    <w:rsid w:val="009D7446"/>
    <w:rsid w:val="009E04CE"/>
    <w:rsid w:val="009E37A0"/>
    <w:rsid w:val="009E4AB7"/>
    <w:rsid w:val="009E5D50"/>
    <w:rsid w:val="009F29C0"/>
    <w:rsid w:val="009F6672"/>
    <w:rsid w:val="00A0763F"/>
    <w:rsid w:val="00A10632"/>
    <w:rsid w:val="00A11D21"/>
    <w:rsid w:val="00A34CAE"/>
    <w:rsid w:val="00A43A90"/>
    <w:rsid w:val="00A51274"/>
    <w:rsid w:val="00A51B63"/>
    <w:rsid w:val="00A64FC4"/>
    <w:rsid w:val="00A64FC9"/>
    <w:rsid w:val="00A82ACE"/>
    <w:rsid w:val="00A83591"/>
    <w:rsid w:val="00A837B0"/>
    <w:rsid w:val="00A93495"/>
    <w:rsid w:val="00A978D2"/>
    <w:rsid w:val="00AA5ED6"/>
    <w:rsid w:val="00AB12C5"/>
    <w:rsid w:val="00AB2A63"/>
    <w:rsid w:val="00AC1B83"/>
    <w:rsid w:val="00AC36A8"/>
    <w:rsid w:val="00AD59D2"/>
    <w:rsid w:val="00AF468A"/>
    <w:rsid w:val="00B03B8B"/>
    <w:rsid w:val="00B10327"/>
    <w:rsid w:val="00B158DB"/>
    <w:rsid w:val="00B23D61"/>
    <w:rsid w:val="00B3092B"/>
    <w:rsid w:val="00B40364"/>
    <w:rsid w:val="00B465BB"/>
    <w:rsid w:val="00B47A64"/>
    <w:rsid w:val="00B56A4D"/>
    <w:rsid w:val="00B604D0"/>
    <w:rsid w:val="00B90235"/>
    <w:rsid w:val="00B92770"/>
    <w:rsid w:val="00B940D4"/>
    <w:rsid w:val="00BA7A74"/>
    <w:rsid w:val="00BC10B4"/>
    <w:rsid w:val="00BD145D"/>
    <w:rsid w:val="00BD21E1"/>
    <w:rsid w:val="00BD63AF"/>
    <w:rsid w:val="00BE35BE"/>
    <w:rsid w:val="00BF7F06"/>
    <w:rsid w:val="00C013F2"/>
    <w:rsid w:val="00C01D01"/>
    <w:rsid w:val="00C133CA"/>
    <w:rsid w:val="00C21AF8"/>
    <w:rsid w:val="00C251B8"/>
    <w:rsid w:val="00C3572D"/>
    <w:rsid w:val="00C40161"/>
    <w:rsid w:val="00C64E5E"/>
    <w:rsid w:val="00C67DA9"/>
    <w:rsid w:val="00C80B1C"/>
    <w:rsid w:val="00C86674"/>
    <w:rsid w:val="00C95886"/>
    <w:rsid w:val="00CB2F64"/>
    <w:rsid w:val="00CC7FC1"/>
    <w:rsid w:val="00CD108B"/>
    <w:rsid w:val="00CD5C4A"/>
    <w:rsid w:val="00CE52CA"/>
    <w:rsid w:val="00CE6359"/>
    <w:rsid w:val="00CF3B2A"/>
    <w:rsid w:val="00CF45D3"/>
    <w:rsid w:val="00CF4C1A"/>
    <w:rsid w:val="00CF696C"/>
    <w:rsid w:val="00CF7248"/>
    <w:rsid w:val="00D16B5F"/>
    <w:rsid w:val="00D17448"/>
    <w:rsid w:val="00D2027F"/>
    <w:rsid w:val="00D21495"/>
    <w:rsid w:val="00D220DB"/>
    <w:rsid w:val="00D22877"/>
    <w:rsid w:val="00D22EE5"/>
    <w:rsid w:val="00D3614E"/>
    <w:rsid w:val="00D373B7"/>
    <w:rsid w:val="00D43DBE"/>
    <w:rsid w:val="00D44685"/>
    <w:rsid w:val="00D46BAD"/>
    <w:rsid w:val="00D57390"/>
    <w:rsid w:val="00D6624D"/>
    <w:rsid w:val="00D80D10"/>
    <w:rsid w:val="00D86340"/>
    <w:rsid w:val="00D91F73"/>
    <w:rsid w:val="00D9240C"/>
    <w:rsid w:val="00D92F29"/>
    <w:rsid w:val="00D95E17"/>
    <w:rsid w:val="00DA0349"/>
    <w:rsid w:val="00DA7996"/>
    <w:rsid w:val="00DB2FD1"/>
    <w:rsid w:val="00DB7063"/>
    <w:rsid w:val="00DC3E39"/>
    <w:rsid w:val="00DC760B"/>
    <w:rsid w:val="00DD197D"/>
    <w:rsid w:val="00DD24DC"/>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579B3"/>
    <w:rsid w:val="00E6409B"/>
    <w:rsid w:val="00E64AE0"/>
    <w:rsid w:val="00E667AB"/>
    <w:rsid w:val="00E7388D"/>
    <w:rsid w:val="00E7469D"/>
    <w:rsid w:val="00E75A9B"/>
    <w:rsid w:val="00E80CE9"/>
    <w:rsid w:val="00E82A1B"/>
    <w:rsid w:val="00E90303"/>
    <w:rsid w:val="00E91EAD"/>
    <w:rsid w:val="00EB75D1"/>
    <w:rsid w:val="00ED0AA7"/>
    <w:rsid w:val="00EF1491"/>
    <w:rsid w:val="00EF1DC2"/>
    <w:rsid w:val="00F07ABA"/>
    <w:rsid w:val="00F110E3"/>
    <w:rsid w:val="00F152F0"/>
    <w:rsid w:val="00F254C8"/>
    <w:rsid w:val="00F31FAF"/>
    <w:rsid w:val="00F3234E"/>
    <w:rsid w:val="00F36CB1"/>
    <w:rsid w:val="00F37FD7"/>
    <w:rsid w:val="00F417EF"/>
    <w:rsid w:val="00F47752"/>
    <w:rsid w:val="00F61EB8"/>
    <w:rsid w:val="00F654A9"/>
    <w:rsid w:val="00F72B40"/>
    <w:rsid w:val="00F81C0F"/>
    <w:rsid w:val="00F856C7"/>
    <w:rsid w:val="00F9296D"/>
    <w:rsid w:val="00FA4B6D"/>
    <w:rsid w:val="00FB290F"/>
    <w:rsid w:val="00FC473F"/>
    <w:rsid w:val="00FC5BB1"/>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0</TotalTime>
  <Pages>11</Pages>
  <Words>3651</Words>
  <Characters>20813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24416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edgechurchcolorado.com</cp:lastModifiedBy>
  <cp:revision>2</cp:revision>
  <cp:lastPrinted>2023-01-17T21:10:00Z</cp:lastPrinted>
  <dcterms:created xsi:type="dcterms:W3CDTF">2025-03-11T14:56:00Z</dcterms:created>
  <dcterms:modified xsi:type="dcterms:W3CDTF">2025-03-11T14:56:00Z</dcterms:modified>
  <cp:category/>
</cp:coreProperties>
</file>